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F06B798" w:rsidR="009815C7" w:rsidRPr="007B0071" w:rsidRDefault="006005FD" w:rsidP="00373F3E">
      <w:pPr>
        <w:spacing w:after="0" w:line="240" w:lineRule="auto"/>
        <w:jc w:val="center"/>
        <w:rPr>
          <w:rFonts w:ascii="Sylfaen" w:hAnsi="Sylfaen" w:cs="Sylfaen"/>
          <w:b/>
          <w:lang w:val="ka-GE"/>
        </w:rPr>
      </w:pPr>
      <w:r>
        <w:rPr>
          <w:rFonts w:ascii="Sylfaen" w:hAnsi="Sylfaen" w:cs="Sylfaen"/>
          <w:b/>
          <w:lang w:val="ka-GE"/>
        </w:rPr>
        <w:t>კეცხოველის ქუჩის</w:t>
      </w:r>
      <w:r w:rsidR="00F94013" w:rsidRPr="00F94013">
        <w:rPr>
          <w:rFonts w:ascii="Sylfaen" w:hAnsi="Sylfaen" w:cs="Sylfaen"/>
          <w:b/>
          <w:lang w:val="ka-GE"/>
        </w:rPr>
        <w:t xml:space="preserve"> </w:t>
      </w:r>
      <w:r>
        <w:rPr>
          <w:rFonts w:ascii="Sylfaen" w:hAnsi="Sylfaen" w:cs="Sylfaen"/>
          <w:b/>
          <w:lang w:val="ka-GE"/>
        </w:rPr>
        <w:t xml:space="preserve">წყალარინებისა და </w:t>
      </w:r>
      <w:r w:rsidR="00F94013" w:rsidRPr="00F94013">
        <w:rPr>
          <w:rFonts w:ascii="Sylfaen" w:hAnsi="Sylfaen" w:cs="Sylfaen"/>
          <w:b/>
          <w:lang w:val="ka-GE"/>
        </w:rPr>
        <w:t xml:space="preserve">წყალსადენის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5A42766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6A3358">
        <w:rPr>
          <w:rFonts w:ascii="Sylfaen" w:hAnsi="Sylfaen" w:cs="Arial"/>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3358" w:rsidRPr="006A3358">
        <w:rPr>
          <w:rFonts w:ascii="Sylfaen" w:hAnsi="Sylfaen" w:cs="Sylfaen"/>
          <w:lang w:val="ka-GE"/>
        </w:rPr>
        <w:t xml:space="preserve">კეცხოველის ქუჩის წყალარინებისა და წყალსადენის ქსელების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C7391A"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1B53F7C" w:rsidR="00DB5C8D" w:rsidRPr="00696A50" w:rsidRDefault="006A3358" w:rsidP="00696A50">
      <w:pPr>
        <w:spacing w:after="0" w:line="240" w:lineRule="auto"/>
        <w:jc w:val="both"/>
        <w:rPr>
          <w:rFonts w:ascii="Sylfaen" w:hAnsi="Sylfaen" w:cs="Sylfaen"/>
        </w:rPr>
      </w:pPr>
      <w:r w:rsidRPr="006A3358">
        <w:rPr>
          <w:rFonts w:ascii="Sylfaen" w:hAnsi="Sylfaen" w:cs="Sylfaen"/>
          <w:lang w:val="ka-GE"/>
        </w:rPr>
        <w:t xml:space="preserve">კეცხოველის ქუჩის წყალარინებისა და წყალსადენის ქსელების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DF8DDE9" w14:textId="6077E434" w:rsidR="007E2772" w:rsidRPr="00BB10E9" w:rsidRDefault="007E2772"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w:t>
      </w:r>
      <w:r w:rsidR="00BB10E9">
        <w:rPr>
          <w:rFonts w:ascii="Sylfaen" w:hAnsi="Sylfaen" w:cs="Sylfaen"/>
          <w:lang w:val="ka-GE"/>
        </w:rPr>
        <w:t xml:space="preserve"> </w:t>
      </w:r>
      <w:r w:rsidR="00BB10E9" w:rsidRPr="00BB10E9">
        <w:rPr>
          <w:rFonts w:ascii="Sylfaen" w:hAnsi="Sylfaen" w:cs="Sylfaen"/>
          <w:b/>
          <w:u w:val="single"/>
          <w:lang w:val="ka-GE"/>
        </w:rPr>
        <w:t>კონტრაქტორთა მართვის გეგმის</w:t>
      </w:r>
      <w:r w:rsidR="00BB10E9">
        <w:rPr>
          <w:rFonts w:ascii="Sylfaen" w:hAnsi="Sylfaen" w:cs="Sylfaen"/>
          <w:lang w:val="ka-GE"/>
        </w:rPr>
        <w:t xml:space="preserve"> შესაბამისად</w:t>
      </w:r>
      <w:r w:rsidR="006A3358">
        <w:rPr>
          <w:rFonts w:ascii="Sylfaen" w:hAnsi="Sylfaen" w:cs="Sylfaen"/>
          <w:lang w:val="ka-GE"/>
        </w:rPr>
        <w:t>.</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6A3358">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202468" w:rsidR="00392707" w:rsidRPr="00696A50" w:rsidRDefault="00185431" w:rsidP="00FD35B5">
      <w:pPr>
        <w:rPr>
          <w:rFonts w:ascii="Sylfaen" w:hAnsi="Sylfaen"/>
        </w:rPr>
      </w:pPr>
      <w:r>
        <w:rPr>
          <w:rFonts w:ascii="Sylfaen" w:hAnsi="Sylfaen"/>
          <w:lang w:val="ka-GE"/>
        </w:rPr>
        <w:t>-</w:t>
      </w:r>
      <w:r w:rsidR="00EB6219">
        <w:rPr>
          <w:rFonts w:ascii="Sylfaen" w:hAnsi="Sylfaen"/>
        </w:rPr>
        <w:t xml:space="preserve"> </w:t>
      </w:r>
      <w:r w:rsidR="00392707">
        <w:rPr>
          <w:rFonts w:ascii="Sylfaen" w:hAnsi="Sylfaen"/>
          <w:lang w:val="ka-GE"/>
        </w:rPr>
        <w:t xml:space="preserve">სამუშაოები უნდა განხორციელდეს </w:t>
      </w:r>
      <w:r w:rsidR="00EB6219">
        <w:rPr>
          <w:rFonts w:ascii="Sylfaen" w:hAnsi="Sylfaen"/>
          <w:lang w:val="ka-GE"/>
        </w:rPr>
        <w:t>გლდანი-ნაძალადევის</w:t>
      </w:r>
      <w:r>
        <w:rPr>
          <w:rFonts w:ascii="Sylfaen" w:hAnsi="Sylfaen"/>
          <w:lang w:val="ka-GE"/>
        </w:rPr>
        <w:t xml:space="preserve"> რაიონში</w:t>
      </w:r>
      <w:r w:rsidR="00696A50">
        <w:rPr>
          <w:rFonts w:ascii="Sylfaen" w:hAnsi="Sylfaen"/>
        </w:rPr>
        <w:t>;</w:t>
      </w:r>
    </w:p>
    <w:p w14:paraId="1E3773B6" w14:textId="1EEC7CE8" w:rsidR="009203F4" w:rsidRPr="00696A50" w:rsidRDefault="00185431" w:rsidP="00FD35B5">
      <w:pPr>
        <w:rPr>
          <w:rFonts w:ascii="Sylfaen" w:hAnsi="Sylfaen"/>
        </w:rPr>
      </w:pPr>
      <w:r>
        <w:rPr>
          <w:rFonts w:ascii="Sylfaen" w:hAnsi="Sylfaen"/>
          <w:lang w:val="ka-GE"/>
        </w:rPr>
        <w:t>-</w:t>
      </w:r>
      <w:r w:rsidR="00EB6219">
        <w:rPr>
          <w:rFonts w:ascii="Sylfaen" w:hAnsi="Sylfaen"/>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EB6219">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EB6219">
      <w:pPr>
        <w:jc w:val="both"/>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EB6219">
      <w:pPr>
        <w:jc w:val="both"/>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EB6219">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EB6219">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2773F8A4" w:rsidR="00E07AEE" w:rsidRDefault="00E07AEE" w:rsidP="00CF7A57">
      <w:pPr>
        <w:rPr>
          <w:rFonts w:ascii="Sylfaen" w:hAnsi="Sylfaen"/>
          <w:lang w:val="ka-GE"/>
        </w:rPr>
      </w:pPr>
      <w:r>
        <w:rPr>
          <w:rFonts w:ascii="Sylfaen" w:hAnsi="Sylfaen"/>
          <w:lang w:val="ka-GE"/>
        </w:rPr>
        <w:t>6.</w:t>
      </w:r>
      <w:r w:rsidR="00696A50">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97018EE" w:rsidR="001173C9" w:rsidRPr="007B0071" w:rsidRDefault="00E07AEE" w:rsidP="00CF7A57">
      <w:pPr>
        <w:rPr>
          <w:rFonts w:ascii="Sylfaen" w:hAnsi="Sylfaen"/>
          <w:lang w:val="ka-GE"/>
        </w:rPr>
      </w:pPr>
      <w:r>
        <w:rPr>
          <w:rFonts w:ascii="Sylfaen" w:hAnsi="Sylfaen"/>
          <w:lang w:val="ka-GE"/>
        </w:rPr>
        <w:t>7</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8F3F71F"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F7798A">
        <w:rPr>
          <w:rFonts w:asciiTheme="minorHAnsi" w:hAnsiTheme="minorHAnsi" w:cstheme="minorHAnsi"/>
          <w:b/>
          <w:sz w:val="20"/>
          <w:szCs w:val="20"/>
          <w:lang w:val="ka-GE"/>
        </w:rPr>
        <w:t>20</w:t>
      </w:r>
      <w:r w:rsidRPr="00F7798A">
        <w:rPr>
          <w:rFonts w:asciiTheme="minorHAnsi" w:hAnsiTheme="minorHAnsi" w:cstheme="minorHAnsi"/>
          <w:b/>
          <w:sz w:val="20"/>
          <w:szCs w:val="20"/>
        </w:rPr>
        <w:t>20</w:t>
      </w:r>
      <w:r w:rsidRPr="00F7798A">
        <w:rPr>
          <w:rFonts w:asciiTheme="minorHAnsi" w:hAnsiTheme="minorHAnsi" w:cstheme="minorHAnsi"/>
          <w:b/>
          <w:sz w:val="20"/>
          <w:szCs w:val="20"/>
          <w:lang w:val="ka-GE"/>
        </w:rPr>
        <w:t xml:space="preserve"> </w:t>
      </w:r>
      <w:r w:rsidRPr="00F7798A">
        <w:rPr>
          <w:rFonts w:ascii="Sylfaen" w:hAnsi="Sylfaen" w:cs="Sylfaen"/>
          <w:b/>
          <w:sz w:val="20"/>
          <w:szCs w:val="20"/>
          <w:lang w:val="ka-GE"/>
        </w:rPr>
        <w:t>წლის</w:t>
      </w:r>
      <w:r w:rsidRPr="00347600">
        <w:rPr>
          <w:rFonts w:asciiTheme="minorHAnsi" w:hAnsiTheme="minorHAnsi" w:cstheme="minorHAnsi"/>
          <w:b/>
          <w:sz w:val="20"/>
          <w:szCs w:val="20"/>
          <w:lang w:val="ka-GE"/>
        </w:rPr>
        <w:t xml:space="preserve"> </w:t>
      </w:r>
      <w:r w:rsidR="00EB6219" w:rsidRPr="00EB6219">
        <w:rPr>
          <w:rFonts w:asciiTheme="minorHAnsi" w:hAnsiTheme="minorHAnsi" w:cstheme="minorHAnsi"/>
          <w:b/>
          <w:sz w:val="20"/>
          <w:szCs w:val="20"/>
        </w:rPr>
        <w:t xml:space="preserve">8 </w:t>
      </w:r>
      <w:r w:rsidR="00C7391A">
        <w:rPr>
          <w:rFonts w:ascii="Sylfaen" w:hAnsi="Sylfaen" w:cstheme="minorHAnsi"/>
          <w:b/>
          <w:sz w:val="20"/>
          <w:szCs w:val="20"/>
          <w:lang w:val="ka-GE"/>
        </w:rPr>
        <w:t>ოქტო</w:t>
      </w:r>
      <w:r w:rsidR="00EB6219">
        <w:rPr>
          <w:rFonts w:ascii="Sylfaen" w:hAnsi="Sylfaen" w:cstheme="minorHAnsi"/>
          <w:b/>
          <w:sz w:val="20"/>
          <w:szCs w:val="20"/>
          <w:lang w:val="ka-GE"/>
        </w:rPr>
        <w:t>მბერი</w:t>
      </w:r>
      <w:r>
        <w:rPr>
          <w:rFonts w:asciiTheme="minorHAnsi" w:hAnsiTheme="minorHAnsi" w:cstheme="minorHAnsi"/>
          <w:b/>
          <w:sz w:val="20"/>
          <w:szCs w:val="20"/>
          <w:lang w:val="ka-GE"/>
        </w:rPr>
        <w:t>, 1</w:t>
      </w:r>
      <w:r w:rsidRPr="00A71E81">
        <w:rPr>
          <w:rFonts w:asciiTheme="minorHAnsi" w:hAnsiTheme="minorHAnsi" w:cstheme="minorHAnsi"/>
          <w:b/>
          <w:sz w:val="20"/>
          <w:szCs w:val="20"/>
          <w:lang w:val="ka-GE"/>
        </w:rPr>
        <w:t>7</w:t>
      </w:r>
      <w:r w:rsidRPr="00E434F7">
        <w:rPr>
          <w:rFonts w:asciiTheme="minorHAnsi" w:hAnsiTheme="minorHAnsi" w:cstheme="minorHAnsi"/>
          <w:b/>
          <w:sz w:val="20"/>
          <w:szCs w:val="20"/>
          <w:lang w:val="ka-GE"/>
        </w:rPr>
        <w:t xml:space="preserve">:00 </w:t>
      </w:r>
      <w:r w:rsidRPr="00E434F7">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669A56B9" w:rsidR="007A4EBD" w:rsidRDefault="007A4EBD" w:rsidP="00CF7A57">
      <w:pPr>
        <w:rPr>
          <w:rFonts w:ascii="Sylfaen" w:hAnsi="Sylfaen"/>
          <w:b/>
          <w:color w:val="FF0000"/>
          <w:u w:val="single"/>
          <w:lang w:val="ka-GE"/>
        </w:rPr>
      </w:pPr>
    </w:p>
    <w:p w14:paraId="6A82054A" w14:textId="77777777" w:rsidR="005875A7" w:rsidRDefault="005875A7" w:rsidP="00C7391A">
      <w:pPr>
        <w:jc w:val="both"/>
        <w:rPr>
          <w:rFonts w:ascii="Sylfaen" w:hAnsi="Sylfaen"/>
          <w:b/>
          <w:lang w:val="ka-GE"/>
        </w:rPr>
      </w:pPr>
    </w:p>
    <w:p w14:paraId="285D8F3A" w14:textId="1D0DAE88" w:rsidR="00B049C5" w:rsidRDefault="001B7903" w:rsidP="00C7391A">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30ED518D" w14:textId="77777777" w:rsidR="005875A7" w:rsidRPr="007B0071" w:rsidRDefault="005875A7" w:rsidP="00C7391A">
      <w:pPr>
        <w:jc w:val="both"/>
        <w:rPr>
          <w:rFonts w:ascii="Sylfaen" w:hAnsi="Sylfaen"/>
          <w:lang w:val="ka-GE"/>
        </w:rPr>
      </w:pP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3375C5">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3375C5">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325A2847" w:rsidR="00CC4789" w:rsidRPr="005875A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47C7F227" w14:textId="77777777" w:rsidR="005875A7" w:rsidRPr="005875A7" w:rsidRDefault="005875A7" w:rsidP="005875A7">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19D773D3"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F81E01">
        <w:rPr>
          <w:rFonts w:ascii="Sylfaen" w:hAnsi="Sylfaen"/>
          <w:lang w:val="ka-GE"/>
        </w:rPr>
        <w:t>ს</w:t>
      </w:r>
      <w:r w:rsidR="00633F4A">
        <w:rPr>
          <w:rFonts w:ascii="Sylfaen" w:hAnsi="Sylfaen"/>
          <w:lang w:val="ka-GE"/>
        </w:rPr>
        <w:t>“</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52C84804" w:rsidR="00696A50" w:rsidRDefault="00696A50" w:rsidP="00696A50">
      <w:pPr>
        <w:pStyle w:val="ListParagraph"/>
        <w:spacing w:after="0" w:line="360" w:lineRule="auto"/>
        <w:ind w:left="1440"/>
        <w:jc w:val="both"/>
        <w:rPr>
          <w:rFonts w:ascii="Sylfaen" w:hAnsi="Sylfaen"/>
          <w:b/>
          <w:sz w:val="14"/>
          <w:lang w:val="ka-GE"/>
        </w:rPr>
      </w:pPr>
    </w:p>
    <w:p w14:paraId="687FB24B" w14:textId="1CF0F0C4" w:rsidR="005875A7" w:rsidRDefault="005875A7" w:rsidP="00696A50">
      <w:pPr>
        <w:pStyle w:val="ListParagraph"/>
        <w:spacing w:after="0" w:line="360" w:lineRule="auto"/>
        <w:ind w:left="1440"/>
        <w:jc w:val="both"/>
        <w:rPr>
          <w:rFonts w:ascii="Sylfaen" w:hAnsi="Sylfaen"/>
          <w:b/>
          <w:sz w:val="14"/>
          <w:lang w:val="ka-GE"/>
        </w:rPr>
      </w:pPr>
    </w:p>
    <w:p w14:paraId="6251429A" w14:textId="77777777" w:rsidR="005875A7" w:rsidRPr="005248B1" w:rsidRDefault="005875A7" w:rsidP="00696A50">
      <w:pPr>
        <w:pStyle w:val="ListParagraph"/>
        <w:spacing w:after="0" w:line="360" w:lineRule="auto"/>
        <w:ind w:left="1440"/>
        <w:jc w:val="both"/>
        <w:rPr>
          <w:rFonts w:ascii="Sylfaen" w:hAnsi="Sylfaen"/>
          <w:b/>
          <w:sz w:val="14"/>
          <w:lang w:val="ka-GE"/>
        </w:rPr>
      </w:pPr>
      <w:bookmarkStart w:id="1" w:name="_GoBack"/>
      <w:bookmarkEnd w:id="1"/>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2D94CEF9" w:rsidR="00696A50" w:rsidRDefault="00696A50" w:rsidP="00696A50">
      <w:pPr>
        <w:spacing w:after="0"/>
        <w:jc w:val="both"/>
        <w:rPr>
          <w:rFonts w:ascii="Sylfaen" w:hAnsi="Sylfaen"/>
          <w:sz w:val="18"/>
          <w:lang w:val="ka-GE"/>
        </w:rPr>
      </w:pPr>
    </w:p>
    <w:p w14:paraId="40D4F309" w14:textId="032C026D" w:rsidR="005875A7" w:rsidRDefault="005875A7" w:rsidP="00696A50">
      <w:pPr>
        <w:spacing w:after="0"/>
        <w:jc w:val="both"/>
        <w:rPr>
          <w:rFonts w:ascii="Sylfaen" w:hAnsi="Sylfaen"/>
          <w:sz w:val="18"/>
          <w:lang w:val="ka-GE"/>
        </w:rPr>
      </w:pPr>
    </w:p>
    <w:p w14:paraId="4A65CEE9" w14:textId="108CB67B" w:rsidR="005875A7" w:rsidRDefault="005875A7" w:rsidP="00696A50">
      <w:pPr>
        <w:spacing w:after="0"/>
        <w:jc w:val="both"/>
        <w:rPr>
          <w:rFonts w:ascii="Sylfaen" w:hAnsi="Sylfaen"/>
          <w:sz w:val="18"/>
          <w:lang w:val="ka-GE"/>
        </w:rPr>
      </w:pPr>
    </w:p>
    <w:p w14:paraId="01414303" w14:textId="24F4AD5A" w:rsidR="005875A7" w:rsidRDefault="005875A7" w:rsidP="00696A50">
      <w:pPr>
        <w:spacing w:after="0"/>
        <w:jc w:val="both"/>
        <w:rPr>
          <w:rFonts w:ascii="Sylfaen" w:hAnsi="Sylfaen"/>
          <w:sz w:val="18"/>
          <w:lang w:val="ka-GE"/>
        </w:rPr>
      </w:pPr>
    </w:p>
    <w:p w14:paraId="59AB26D7" w14:textId="34EBF96C" w:rsidR="005875A7" w:rsidRDefault="005875A7" w:rsidP="00696A50">
      <w:pPr>
        <w:spacing w:after="0"/>
        <w:jc w:val="both"/>
        <w:rPr>
          <w:rFonts w:ascii="Sylfaen" w:hAnsi="Sylfaen"/>
          <w:sz w:val="18"/>
          <w:lang w:val="ka-GE"/>
        </w:rPr>
      </w:pPr>
    </w:p>
    <w:p w14:paraId="5BCC7C93" w14:textId="222B4965" w:rsidR="005875A7" w:rsidRDefault="005875A7" w:rsidP="00696A50">
      <w:pPr>
        <w:spacing w:after="0"/>
        <w:jc w:val="both"/>
        <w:rPr>
          <w:rFonts w:ascii="Sylfaen" w:hAnsi="Sylfaen"/>
          <w:sz w:val="18"/>
          <w:lang w:val="ka-GE"/>
        </w:rPr>
      </w:pPr>
    </w:p>
    <w:p w14:paraId="71AB729E" w14:textId="5B20F730" w:rsidR="005875A7" w:rsidRDefault="005875A7" w:rsidP="00696A50">
      <w:pPr>
        <w:spacing w:after="0"/>
        <w:jc w:val="both"/>
        <w:rPr>
          <w:rFonts w:ascii="Sylfaen" w:hAnsi="Sylfaen"/>
          <w:sz w:val="18"/>
          <w:lang w:val="ka-GE"/>
        </w:rPr>
      </w:pPr>
    </w:p>
    <w:p w14:paraId="1AB7C84D" w14:textId="560BC719" w:rsidR="005875A7" w:rsidRDefault="005875A7" w:rsidP="00696A50">
      <w:pPr>
        <w:spacing w:after="0"/>
        <w:jc w:val="both"/>
        <w:rPr>
          <w:rFonts w:ascii="Sylfaen" w:hAnsi="Sylfaen"/>
          <w:sz w:val="18"/>
          <w:lang w:val="ka-GE"/>
        </w:rPr>
      </w:pPr>
    </w:p>
    <w:p w14:paraId="1CE1F814" w14:textId="77777777" w:rsidR="005875A7" w:rsidRPr="005A798F" w:rsidRDefault="005875A7"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5875A7"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Pr="005D31A5">
          <w:rPr>
            <w:rStyle w:val="Hyperlink"/>
            <w:rFonts w:ascii="Sylfaen" w:hAnsi="Sylfaen"/>
            <w:lang w:val="ka-GE"/>
          </w:rPr>
          <w:t>msilagadze@gwp.ge</w:t>
        </w:r>
      </w:hyperlink>
      <w:r w:rsidRPr="005875A7">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ირაკლი ხვადაგაძე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6406019C" w:rsidR="00696A50" w:rsidRPr="005875A7"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Pr="005D31A5">
          <w:rPr>
            <w:rStyle w:val="Hyperlink"/>
            <w:rFonts w:ascii="Sylfaen" w:hAnsi="Sylfaen"/>
            <w:lang w:val="ka-GE"/>
          </w:rPr>
          <w:t>ikhvadagadze@gwp.ge</w:t>
        </w:r>
      </w:hyperlink>
      <w:r w:rsidRPr="005875A7">
        <w:rPr>
          <w:rFonts w:ascii="Sylfaen" w:hAnsi="Sylfaen"/>
          <w:lang w:val="ka-GE"/>
        </w:rPr>
        <w:t xml:space="preserve"> </w:t>
      </w:r>
    </w:p>
    <w:p w14:paraId="34382F19" w14:textId="1F5D6A21" w:rsidR="00D44B99" w:rsidRPr="007B0071" w:rsidRDefault="00696A50" w:rsidP="00696A50">
      <w:pPr>
        <w:spacing w:after="0"/>
        <w:jc w:val="both"/>
        <w:rPr>
          <w:rFonts w:ascii="Sylfaen" w:hAnsi="Sylfaen" w:cs="Arial"/>
          <w:lang w:val="ka-GE"/>
        </w:rPr>
      </w:pPr>
      <w:r w:rsidRPr="00696A50">
        <w:rPr>
          <w:rFonts w:ascii="Sylfaen" w:hAnsi="Sylfaen"/>
          <w:lang w:val="ka-GE"/>
        </w:rPr>
        <w:t>ტელ.: +995 322 931111 (1145);</w:t>
      </w:r>
    </w:p>
    <w:p w14:paraId="1A304A28" w14:textId="2E9C71FB" w:rsidR="00024394" w:rsidRDefault="00024394" w:rsidP="009E3DB8">
      <w:pPr>
        <w:spacing w:after="0" w:line="360" w:lineRule="auto"/>
        <w:jc w:val="both"/>
        <w:rPr>
          <w:rFonts w:ascii="Sylfaen" w:hAnsi="Sylfaen" w:cstheme="minorHAnsi"/>
          <w:lang w:val="ka-GE"/>
        </w:rPr>
      </w:pPr>
      <w:bookmarkStart w:id="2" w:name="_Toc454818556"/>
      <w:bookmarkEnd w:id="2"/>
    </w:p>
    <w:p w14:paraId="0DC7CFB0" w14:textId="77777777" w:rsidR="005875A7" w:rsidRDefault="005875A7" w:rsidP="005875A7">
      <w:pPr>
        <w:spacing w:after="0" w:line="360" w:lineRule="auto"/>
        <w:jc w:val="both"/>
        <w:rPr>
          <w:rFonts w:ascii="Sylfaen" w:hAnsi="Sylfaen"/>
          <w:lang w:val="ka-GE"/>
        </w:rPr>
      </w:pPr>
    </w:p>
    <w:p w14:paraId="457756F9" w14:textId="77777777" w:rsidR="005875A7" w:rsidRDefault="005875A7" w:rsidP="005875A7">
      <w:pPr>
        <w:spacing w:after="0" w:line="360" w:lineRule="auto"/>
        <w:jc w:val="both"/>
        <w:rPr>
          <w:rFonts w:ascii="Sylfaen" w:hAnsi="Sylfaen"/>
          <w:b/>
          <w:lang w:val="ka-GE"/>
        </w:rPr>
      </w:pPr>
      <w:r>
        <w:rPr>
          <w:rFonts w:ascii="Sylfaen" w:hAnsi="Sylfaen"/>
          <w:b/>
          <w:lang w:val="ka-GE"/>
        </w:rPr>
        <w:t xml:space="preserve">გავეცანი </w:t>
      </w:r>
    </w:p>
    <w:p w14:paraId="0E50659A" w14:textId="77777777" w:rsidR="005875A7" w:rsidRDefault="005875A7" w:rsidP="005875A7">
      <w:pPr>
        <w:spacing w:after="0" w:line="360" w:lineRule="auto"/>
        <w:jc w:val="both"/>
        <w:rPr>
          <w:rFonts w:ascii="Sylfaen" w:hAnsi="Sylfaen"/>
          <w:lang w:val="ka-GE"/>
        </w:rPr>
      </w:pPr>
    </w:p>
    <w:p w14:paraId="3D5681F0" w14:textId="77777777" w:rsidR="005875A7" w:rsidRDefault="005875A7" w:rsidP="005875A7">
      <w:pPr>
        <w:spacing w:after="0" w:line="360" w:lineRule="auto"/>
        <w:jc w:val="both"/>
        <w:rPr>
          <w:rFonts w:ascii="Sylfaen" w:hAnsi="Sylfaen"/>
          <w:lang w:val="ka-GE"/>
        </w:rPr>
      </w:pPr>
      <w:r>
        <w:rPr>
          <w:rFonts w:ascii="Sylfaen" w:hAnsi="Sylfaen"/>
          <w:lang w:val="ka-GE"/>
        </w:rPr>
        <w:t>/მონაწილე კომპანიის უფლებამოსილი პირის ხელმოწერა/</w:t>
      </w:r>
    </w:p>
    <w:p w14:paraId="3AC3A87C" w14:textId="77777777" w:rsidR="005875A7" w:rsidRDefault="005875A7" w:rsidP="005875A7">
      <w:pPr>
        <w:spacing w:after="0" w:line="360" w:lineRule="auto"/>
        <w:jc w:val="both"/>
        <w:rPr>
          <w:rFonts w:ascii="Sylfaen" w:hAnsi="Sylfaen"/>
          <w:lang w:val="ka-GE"/>
        </w:rPr>
      </w:pPr>
    </w:p>
    <w:p w14:paraId="7F235DC8" w14:textId="77777777" w:rsidR="005875A7" w:rsidRDefault="005875A7" w:rsidP="005875A7">
      <w:pPr>
        <w:spacing w:after="0" w:line="360" w:lineRule="auto"/>
        <w:jc w:val="both"/>
        <w:rPr>
          <w:rFonts w:ascii="Sylfaen" w:hAnsi="Sylfaen"/>
          <w:lang w:val="ka-GE"/>
        </w:rPr>
      </w:pPr>
    </w:p>
    <w:p w14:paraId="0AD1BF77" w14:textId="77777777" w:rsidR="005875A7" w:rsidRDefault="005875A7" w:rsidP="005875A7">
      <w:pPr>
        <w:spacing w:after="0" w:line="360" w:lineRule="auto"/>
        <w:jc w:val="both"/>
        <w:rPr>
          <w:rFonts w:ascii="Sylfaen" w:hAnsi="Sylfaen"/>
          <w:lang w:val="ka-GE"/>
        </w:rPr>
      </w:pPr>
    </w:p>
    <w:p w14:paraId="2BAAEACF" w14:textId="77777777" w:rsidR="005875A7" w:rsidRDefault="005875A7" w:rsidP="005875A7">
      <w:pPr>
        <w:spacing w:after="0" w:line="360" w:lineRule="auto"/>
        <w:jc w:val="both"/>
        <w:rPr>
          <w:rFonts w:ascii="Sylfaen" w:hAnsi="Sylfaen" w:cstheme="minorHAnsi"/>
          <w:lang w:val="ka-GE"/>
        </w:rPr>
      </w:pPr>
      <w:r>
        <w:rPr>
          <w:rFonts w:ascii="Sylfaen" w:hAnsi="Sylfaen"/>
          <w:b/>
          <w:lang w:val="ka-GE"/>
        </w:rPr>
        <w:t>შენიშვნა:</w:t>
      </w:r>
      <w:r>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42CD6BBF" w14:textId="77777777" w:rsidR="005875A7" w:rsidRPr="00024394" w:rsidRDefault="005875A7" w:rsidP="009E3DB8">
      <w:pPr>
        <w:spacing w:after="0" w:line="360" w:lineRule="auto"/>
        <w:jc w:val="both"/>
        <w:rPr>
          <w:rFonts w:ascii="Sylfaen" w:hAnsi="Sylfaen" w:cstheme="minorHAnsi"/>
          <w:lang w:val="ka-GE"/>
        </w:rPr>
      </w:pPr>
    </w:p>
    <w:sectPr w:rsidR="005875A7" w:rsidRPr="00024394" w:rsidSect="00C7391A">
      <w:headerReference w:type="default" r:id="rId14"/>
      <w:footerReference w:type="default" r:id="rId15"/>
      <w:pgSz w:w="12240" w:h="15840"/>
      <w:pgMar w:top="567"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A3390" w14:textId="77777777" w:rsidR="0097687D" w:rsidRDefault="0097687D" w:rsidP="007902EA">
      <w:pPr>
        <w:spacing w:after="0" w:line="240" w:lineRule="auto"/>
      </w:pPr>
      <w:r>
        <w:separator/>
      </w:r>
    </w:p>
  </w:endnote>
  <w:endnote w:type="continuationSeparator" w:id="0">
    <w:p w14:paraId="288090FA" w14:textId="77777777" w:rsidR="0097687D" w:rsidRDefault="0097687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807082"/>
      <w:docPartObj>
        <w:docPartGallery w:val="Page Numbers (Bottom of Page)"/>
        <w:docPartUnique/>
      </w:docPartObj>
    </w:sdtPr>
    <w:sdtEndPr/>
    <w:sdtContent>
      <w:p w14:paraId="78573FCC" w14:textId="04D0242A" w:rsidR="004A3BD8" w:rsidRDefault="004A3BD8">
        <w:pPr>
          <w:pStyle w:val="Footer"/>
          <w:jc w:val="right"/>
        </w:pPr>
        <w:r>
          <w:fldChar w:fldCharType="begin"/>
        </w:r>
        <w:r>
          <w:instrText xml:space="preserve"> PAGE   \* MERGEFORMAT </w:instrText>
        </w:r>
        <w:r>
          <w:fldChar w:fldCharType="separate"/>
        </w:r>
        <w:r w:rsidR="005875A7">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4B9DA" w14:textId="77777777" w:rsidR="0097687D" w:rsidRDefault="0097687D" w:rsidP="007902EA">
      <w:pPr>
        <w:spacing w:after="0" w:line="240" w:lineRule="auto"/>
      </w:pPr>
      <w:r>
        <w:separator/>
      </w:r>
    </w:p>
  </w:footnote>
  <w:footnote w:type="continuationSeparator" w:id="0">
    <w:p w14:paraId="60A33425" w14:textId="77777777" w:rsidR="0097687D" w:rsidRDefault="0097687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375C5"/>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875A7"/>
    <w:rsid w:val="00591AFD"/>
    <w:rsid w:val="00595E4B"/>
    <w:rsid w:val="005A0827"/>
    <w:rsid w:val="005A798F"/>
    <w:rsid w:val="005C14A4"/>
    <w:rsid w:val="005D3B83"/>
    <w:rsid w:val="005E05B1"/>
    <w:rsid w:val="005E130F"/>
    <w:rsid w:val="005F3357"/>
    <w:rsid w:val="006005FD"/>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2B13"/>
    <w:rsid w:val="0069500B"/>
    <w:rsid w:val="00696A50"/>
    <w:rsid w:val="006A256D"/>
    <w:rsid w:val="006A3358"/>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687D"/>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B3015"/>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1A"/>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B6219"/>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8B0"/>
    <w:rsid w:val="00F732E4"/>
    <w:rsid w:val="00F75728"/>
    <w:rsid w:val="00F761D0"/>
    <w:rsid w:val="00F8037E"/>
    <w:rsid w:val="00F81E01"/>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8837">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DFCB-267B-4E07-940D-151B92560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6</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213</cp:revision>
  <cp:lastPrinted>2015-07-27T06:36:00Z</cp:lastPrinted>
  <dcterms:created xsi:type="dcterms:W3CDTF">2017-02-28T15:04:00Z</dcterms:created>
  <dcterms:modified xsi:type="dcterms:W3CDTF">2020-10-01T08:10:00Z</dcterms:modified>
</cp:coreProperties>
</file>