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7C0CFF58" w:rsidR="009815C7" w:rsidRPr="00E37C5C" w:rsidRDefault="000A0D72" w:rsidP="000A0D72">
      <w:pPr>
        <w:spacing w:after="0" w:line="240" w:lineRule="auto"/>
        <w:jc w:val="center"/>
        <w:rPr>
          <w:rFonts w:ascii="Sylfaen" w:hAnsi="Sylfaen" w:cs="Sylfaen"/>
          <w:b/>
        </w:rPr>
      </w:pPr>
      <w:r w:rsidRPr="00E37C5C">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9A4622C" w14:textId="57D10238" w:rsidR="00794191" w:rsidRPr="00E37C5C" w:rsidRDefault="00794191" w:rsidP="00794191">
      <w:pPr>
        <w:spacing w:after="0" w:line="240" w:lineRule="auto"/>
        <w:jc w:val="center"/>
        <w:rPr>
          <w:rFonts w:ascii="Sylfaen" w:hAnsi="Sylfaen" w:cs="Sylfaen"/>
          <w:b/>
          <w:lang w:val="ka-GE"/>
        </w:rPr>
      </w:pPr>
      <w:proofErr w:type="spellStart"/>
      <w:r w:rsidRPr="00E37C5C">
        <w:rPr>
          <w:rFonts w:ascii="Sylfaen" w:hAnsi="Sylfaen" w:cs="Sylfaen"/>
          <w:b/>
        </w:rPr>
        <w:t>წყალსადენისა</w:t>
      </w:r>
      <w:proofErr w:type="spellEnd"/>
      <w:r w:rsidRPr="00E37C5C">
        <w:rPr>
          <w:rFonts w:ascii="Sylfaen" w:hAnsi="Sylfaen"/>
          <w:b/>
        </w:rPr>
        <w:t xml:space="preserve"> </w:t>
      </w:r>
      <w:proofErr w:type="spellStart"/>
      <w:r w:rsidRPr="00E37C5C">
        <w:rPr>
          <w:rFonts w:ascii="Sylfaen" w:hAnsi="Sylfaen" w:cs="Sylfaen"/>
          <w:b/>
        </w:rPr>
        <w:t>და</w:t>
      </w:r>
      <w:proofErr w:type="spellEnd"/>
      <w:r w:rsidRPr="00E37C5C">
        <w:rPr>
          <w:rFonts w:ascii="Sylfaen" w:hAnsi="Sylfaen"/>
          <w:b/>
        </w:rPr>
        <w:t xml:space="preserve"> </w:t>
      </w:r>
      <w:r w:rsidR="00816890">
        <w:rPr>
          <w:rFonts w:ascii="Sylfaen" w:hAnsi="Sylfaen"/>
          <w:b/>
          <w:lang w:val="ka-GE"/>
        </w:rPr>
        <w:t xml:space="preserve">წყალარინების </w:t>
      </w:r>
      <w:proofErr w:type="spellStart"/>
      <w:r w:rsidRPr="00E37C5C">
        <w:rPr>
          <w:rFonts w:ascii="Sylfaen" w:hAnsi="Sylfaen" w:cs="Sylfaen"/>
          <w:b/>
        </w:rPr>
        <w:t>ქსელებზე</w:t>
      </w:r>
      <w:proofErr w:type="spellEnd"/>
      <w:r w:rsidRPr="00E37C5C">
        <w:rPr>
          <w:rFonts w:ascii="Sylfaen" w:hAnsi="Sylfaen"/>
          <w:b/>
        </w:rPr>
        <w:t xml:space="preserve"> </w:t>
      </w:r>
      <w:r w:rsidR="00816890">
        <w:rPr>
          <w:rFonts w:ascii="Sylfaen" w:hAnsi="Sylfaen"/>
          <w:b/>
          <w:lang w:val="ka-GE"/>
        </w:rPr>
        <w:t>მოწყობოლი თხრილების და</w:t>
      </w:r>
      <w:r w:rsidRPr="00E37C5C">
        <w:rPr>
          <w:rFonts w:ascii="Sylfaen" w:hAnsi="Sylfaen"/>
          <w:b/>
        </w:rPr>
        <w:t xml:space="preserve"> </w:t>
      </w:r>
      <w:r w:rsidR="00816890">
        <w:rPr>
          <w:rFonts w:ascii="Sylfaen" w:hAnsi="Sylfaen"/>
          <w:b/>
          <w:lang w:val="ka-GE"/>
        </w:rPr>
        <w:t xml:space="preserve">საგზაო </w:t>
      </w:r>
      <w:proofErr w:type="spellStart"/>
      <w:r w:rsidRPr="00E37C5C">
        <w:rPr>
          <w:rFonts w:ascii="Sylfaen" w:hAnsi="Sylfaen" w:cs="Sylfaen"/>
          <w:b/>
        </w:rPr>
        <w:t>საფარის</w:t>
      </w:r>
      <w:proofErr w:type="spellEnd"/>
      <w:r w:rsidRPr="00E37C5C">
        <w:rPr>
          <w:rFonts w:ascii="Sylfaen" w:hAnsi="Sylfaen"/>
          <w:b/>
        </w:rPr>
        <w:t xml:space="preserve"> </w:t>
      </w:r>
      <w:r w:rsidRPr="00E37C5C">
        <w:rPr>
          <w:rFonts w:ascii="Sylfaen" w:hAnsi="Sylfaen" w:cs="Sylfaen"/>
          <w:b/>
          <w:lang w:val="ka-GE"/>
        </w:rPr>
        <w:t>აღდგენა-მოწ</w:t>
      </w:r>
      <w:r w:rsidR="009815C7" w:rsidRPr="00E37C5C">
        <w:rPr>
          <w:rFonts w:ascii="Sylfaen" w:hAnsi="Sylfaen" w:cs="Sylfaen"/>
          <w:b/>
          <w:lang w:val="ka-GE"/>
        </w:rPr>
        <w:t>ესრიგების სამუშაოების შესყიდვ</w:t>
      </w:r>
      <w:r w:rsidR="00816890">
        <w:rPr>
          <w:rFonts w:ascii="Sylfaen" w:hAnsi="Sylfaen" w:cs="Sylfaen"/>
          <w:b/>
          <w:lang w:val="ka-GE"/>
        </w:rPr>
        <w:t>ის</w:t>
      </w:r>
      <w:r w:rsidR="003930BB">
        <w:rPr>
          <w:rFonts w:ascii="Sylfaen" w:hAnsi="Sylfaen" w:cs="Sylfaen"/>
          <w:b/>
          <w:lang w:val="ka-GE"/>
        </w:rPr>
        <w:t xml:space="preserve"> (ისანი-სამგორის</w:t>
      </w:r>
      <w:r w:rsidR="00133611">
        <w:rPr>
          <w:rFonts w:ascii="Sylfaen" w:hAnsi="Sylfaen" w:cs="Sylfaen"/>
          <w:b/>
          <w:lang w:val="ka-GE"/>
        </w:rPr>
        <w:t xml:space="preserve"> რაიონი</w:t>
      </w:r>
      <w:r w:rsidRPr="00E37C5C">
        <w:rPr>
          <w:rFonts w:ascii="Sylfaen" w:hAnsi="Sylfaen" w:cs="Sylfaen"/>
          <w:b/>
          <w:lang w:val="ka-GE"/>
        </w:rPr>
        <w:t>)</w:t>
      </w:r>
    </w:p>
    <w:p w14:paraId="5C5114A8" w14:textId="5778AEF3" w:rsidR="009815C7" w:rsidRPr="00E37C5C" w:rsidRDefault="009815C7" w:rsidP="00794191">
      <w:pPr>
        <w:spacing w:after="0" w:line="240" w:lineRule="auto"/>
        <w:jc w:val="center"/>
        <w:rPr>
          <w:rFonts w:ascii="Sylfaen" w:hAnsi="Sylfaen" w:cs="Sylfaen"/>
          <w:b/>
          <w:lang w:val="ka-GE"/>
        </w:rPr>
      </w:pPr>
    </w:p>
    <w:p w14:paraId="4BDC7F5C" w14:textId="45F34D9C" w:rsidR="009815C7" w:rsidRPr="00E37C5C" w:rsidRDefault="009815C7" w:rsidP="00794191">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794191">
      <w:pPr>
        <w:spacing w:after="0" w:line="240" w:lineRule="auto"/>
        <w:jc w:val="center"/>
        <w:rPr>
          <w:rFonts w:ascii="Sylfaen" w:hAnsi="Sylfaen" w:cs="Sylfaen"/>
          <w:b/>
          <w:bCs/>
          <w:lang w:val="ka-GE"/>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5720EE4" w:rsidR="00D30223" w:rsidRPr="00E37C5C" w:rsidRDefault="00D30223" w:rsidP="00665C42">
      <w:pPr>
        <w:spacing w:after="0" w:line="360" w:lineRule="auto"/>
        <w:jc w:val="center"/>
        <w:rPr>
          <w:rFonts w:ascii="AcadNusx" w:hAnsi="AcadNusx"/>
          <w:b/>
        </w:rPr>
      </w:pPr>
    </w:p>
    <w:p w14:paraId="23B21307" w14:textId="3791F394" w:rsidR="00D30223" w:rsidRPr="00E37C5C" w:rsidRDefault="00D30223" w:rsidP="00665C42">
      <w:pPr>
        <w:spacing w:after="0" w:line="360" w:lineRule="auto"/>
        <w:jc w:val="center"/>
        <w:rPr>
          <w:rFonts w:ascii="AcadNusx" w:hAnsi="AcadNusx"/>
          <w:b/>
        </w:rPr>
      </w:pPr>
    </w:p>
    <w:p w14:paraId="753A4E60" w14:textId="68383FAE" w:rsidR="00D30223" w:rsidRPr="00E37C5C" w:rsidRDefault="00D30223" w:rsidP="00665C42">
      <w:pPr>
        <w:spacing w:after="0" w:line="360" w:lineRule="auto"/>
        <w:jc w:val="center"/>
        <w:rPr>
          <w:rFonts w:ascii="AcadNusx" w:hAnsi="AcadNusx"/>
          <w:b/>
        </w:rPr>
      </w:pPr>
    </w:p>
    <w:p w14:paraId="05FCA8B4" w14:textId="762D1C59" w:rsidR="009261B9" w:rsidRPr="00E37C5C" w:rsidRDefault="009261B9" w:rsidP="004A66FB">
      <w:pPr>
        <w:spacing w:after="0" w:line="360" w:lineRule="auto"/>
        <w:rPr>
          <w:rFonts w:ascii="AcadNusx" w:hAnsi="AcadNusx"/>
          <w:b/>
        </w:rPr>
      </w:pPr>
    </w:p>
    <w:p w14:paraId="14A14878" w14:textId="1C915489" w:rsidR="009261B9" w:rsidRDefault="009261B9" w:rsidP="00665C42">
      <w:pPr>
        <w:spacing w:after="0" w:line="360" w:lineRule="auto"/>
        <w:jc w:val="center"/>
        <w:rPr>
          <w:rFonts w:ascii="AcadNusx" w:hAnsi="AcadNusx"/>
          <w:b/>
        </w:rPr>
      </w:pPr>
    </w:p>
    <w:p w14:paraId="0E64CADD" w14:textId="483601A8" w:rsidR="00FC68DD" w:rsidRDefault="00FC68DD" w:rsidP="00665C42">
      <w:pPr>
        <w:spacing w:after="0" w:line="360" w:lineRule="auto"/>
        <w:jc w:val="center"/>
        <w:rPr>
          <w:rFonts w:ascii="AcadNusx" w:hAnsi="AcadNusx"/>
          <w:b/>
        </w:rPr>
      </w:pPr>
    </w:p>
    <w:p w14:paraId="5AEA55B5" w14:textId="6DBEE319" w:rsidR="00FC68DD" w:rsidRDefault="00FC68DD" w:rsidP="00665C42">
      <w:pPr>
        <w:spacing w:after="0" w:line="360" w:lineRule="auto"/>
        <w:jc w:val="center"/>
        <w:rPr>
          <w:rFonts w:ascii="AcadNusx" w:hAnsi="AcadNusx"/>
          <w:b/>
        </w:rPr>
      </w:pPr>
    </w:p>
    <w:p w14:paraId="4F1B15C4" w14:textId="77777777" w:rsidR="00FC68DD" w:rsidRPr="00E37C5C" w:rsidRDefault="00FC68DD" w:rsidP="00665C42">
      <w:pPr>
        <w:spacing w:after="0" w:line="360" w:lineRule="auto"/>
        <w:jc w:val="center"/>
        <w:rPr>
          <w:rFonts w:ascii="AcadNusx" w:hAnsi="AcadNusx"/>
          <w:b/>
        </w:rPr>
      </w:pPr>
    </w:p>
    <w:p w14:paraId="248DF051" w14:textId="77777777" w:rsidR="00277B37" w:rsidRPr="00E37C5C" w:rsidRDefault="00277B37" w:rsidP="00F827AD">
      <w:pPr>
        <w:spacing w:after="0" w:line="360" w:lineRule="auto"/>
        <w:jc w:val="center"/>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38DCEA41" w14:textId="00B5D29B" w:rsidR="00A50438" w:rsidRPr="00FC68DD" w:rsidRDefault="000353F8" w:rsidP="005111AB">
      <w:pPr>
        <w:spacing w:line="240" w:lineRule="auto"/>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22D4CDF1" w14:textId="0BC09056" w:rsidR="008647CD" w:rsidRDefault="00D30223" w:rsidP="001B055A">
      <w:pPr>
        <w:spacing w:after="0" w:line="240" w:lineRule="auto"/>
        <w:jc w:val="both"/>
        <w:rPr>
          <w:rFonts w:ascii="Sylfaen" w:hAnsi="Sylfaen" w:cs="Sylfaen"/>
          <w:lang w:val="ka-GE"/>
        </w:rPr>
      </w:pPr>
      <w:r w:rsidRPr="00E37C5C">
        <w:rPr>
          <w:rFonts w:ascii="Sylfaen" w:hAnsi="Sylfaen" w:cs="Sylfaen"/>
          <w:lang w:val="ka-GE"/>
        </w:rPr>
        <w:t>შპს</w:t>
      </w:r>
      <w:r w:rsidRPr="00FC68DD">
        <w:rPr>
          <w:rFonts w:ascii="Sylfaen" w:hAnsi="Sylfaen" w:cs="Sylfaen"/>
          <w:lang w:val="ka-GE"/>
        </w:rPr>
        <w:t xml:space="preserve"> „</w:t>
      </w:r>
      <w:r w:rsidRPr="00E37C5C">
        <w:rPr>
          <w:rFonts w:ascii="Sylfaen" w:hAnsi="Sylfaen" w:cs="Sylfaen"/>
          <w:lang w:val="ka-GE"/>
        </w:rPr>
        <w:t>ჯორჯიან</w:t>
      </w:r>
      <w:r w:rsidRPr="00FC68DD">
        <w:rPr>
          <w:rFonts w:ascii="Sylfaen" w:hAnsi="Sylfaen" w:cs="Sylfaen"/>
          <w:lang w:val="ka-GE"/>
        </w:rPr>
        <w:t xml:space="preserve"> </w:t>
      </w:r>
      <w:r w:rsidRPr="00E37C5C">
        <w:rPr>
          <w:rFonts w:ascii="Sylfaen" w:hAnsi="Sylfaen" w:cs="Sylfaen"/>
          <w:lang w:val="ka-GE"/>
        </w:rPr>
        <w:t>უოთერ</w:t>
      </w:r>
      <w:r w:rsidRPr="00FC68DD">
        <w:rPr>
          <w:rFonts w:ascii="Sylfaen" w:hAnsi="Sylfaen" w:cs="Sylfaen"/>
          <w:lang w:val="ka-GE"/>
        </w:rPr>
        <w:t xml:space="preserve"> </w:t>
      </w:r>
      <w:r w:rsidRPr="00E37C5C">
        <w:rPr>
          <w:rFonts w:ascii="Sylfaen" w:hAnsi="Sylfaen" w:cs="Sylfaen"/>
          <w:lang w:val="ka-GE"/>
        </w:rPr>
        <w:t>ენდ</w:t>
      </w:r>
      <w:r w:rsidRPr="00FC68DD">
        <w:rPr>
          <w:rFonts w:ascii="Sylfaen" w:hAnsi="Sylfaen" w:cs="Sylfaen"/>
          <w:lang w:val="ka-GE"/>
        </w:rPr>
        <w:t xml:space="preserve"> </w:t>
      </w:r>
      <w:r w:rsidRPr="00E37C5C">
        <w:rPr>
          <w:rFonts w:ascii="Sylfaen" w:hAnsi="Sylfaen" w:cs="Sylfaen"/>
          <w:lang w:val="ka-GE"/>
        </w:rPr>
        <w:t>ფაუერი</w:t>
      </w:r>
      <w:r w:rsidRPr="00FC68DD">
        <w:rPr>
          <w:rFonts w:ascii="Sylfaen" w:hAnsi="Sylfaen" w:cs="Sylfaen"/>
          <w:lang w:val="ka-GE"/>
        </w:rPr>
        <w:t xml:space="preserve">“ </w:t>
      </w:r>
      <w:r w:rsidR="00713EFC" w:rsidRPr="00FC68DD">
        <w:rPr>
          <w:rFonts w:ascii="Sylfaen" w:hAnsi="Sylfaen" w:cs="Sylfaen"/>
          <w:lang w:val="ka-GE"/>
        </w:rPr>
        <w:t xml:space="preserve">(GWP) </w:t>
      </w:r>
      <w:r w:rsidR="00457067" w:rsidRPr="00E37C5C">
        <w:rPr>
          <w:rFonts w:ascii="Sylfaen" w:hAnsi="Sylfaen" w:cs="Sylfaen"/>
          <w:lang w:val="ka-GE"/>
        </w:rPr>
        <w:t>აცხადებს</w:t>
      </w:r>
      <w:r w:rsidR="008647CD" w:rsidRPr="00E37C5C">
        <w:rPr>
          <w:rFonts w:ascii="Sylfaen" w:hAnsi="Sylfaen" w:cs="Sylfaen"/>
          <w:lang w:val="ka-GE"/>
        </w:rPr>
        <w:t xml:space="preserve"> </w:t>
      </w:r>
      <w:r w:rsidR="00457067" w:rsidRPr="00E37C5C">
        <w:rPr>
          <w:rFonts w:ascii="Sylfaen" w:hAnsi="Sylfaen" w:cs="Sylfaen"/>
          <w:lang w:val="ka-GE"/>
        </w:rPr>
        <w:t xml:space="preserve">ელექტრონულ </w:t>
      </w:r>
      <w:r w:rsidR="008647CD" w:rsidRPr="00E37C5C">
        <w:rPr>
          <w:rFonts w:ascii="Sylfaen" w:hAnsi="Sylfaen" w:cs="Sylfaen"/>
          <w:lang w:val="ka-GE"/>
        </w:rPr>
        <w:t>ტენდერს</w:t>
      </w:r>
      <w:r w:rsidR="00055E1E" w:rsidRPr="00E37C5C">
        <w:rPr>
          <w:rFonts w:ascii="Sylfaen" w:hAnsi="Sylfaen" w:cs="Sylfaen"/>
          <w:lang w:val="ka-GE"/>
        </w:rPr>
        <w:t xml:space="preserve"> </w:t>
      </w:r>
      <w:r w:rsidR="00C11E7E">
        <w:rPr>
          <w:rFonts w:ascii="Sylfaen" w:hAnsi="Sylfaen" w:cs="Sylfaen"/>
          <w:lang w:val="ka-GE"/>
        </w:rPr>
        <w:t>ისანი-სამგორის</w:t>
      </w:r>
      <w:r w:rsidR="00133611">
        <w:rPr>
          <w:rFonts w:ascii="Sylfaen" w:hAnsi="Sylfaen" w:cs="Sylfaen"/>
          <w:lang w:val="ka-GE"/>
        </w:rPr>
        <w:t xml:space="preserve"> რაიონში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1B055A" w:rsidRPr="00E37C5C">
        <w:rPr>
          <w:rFonts w:ascii="Sylfaen" w:hAnsi="Sylfaen" w:cs="Sylfaen"/>
          <w:lang w:val="ka-GE"/>
        </w:rPr>
        <w:t>შესყიდვა</w:t>
      </w:r>
      <w:r w:rsidR="009815C7" w:rsidRPr="00E37C5C">
        <w:rPr>
          <w:rFonts w:ascii="Sylfaen" w:hAnsi="Sylfaen" w:cs="Sylfaen"/>
          <w:lang w:val="ka-GE"/>
        </w:rPr>
        <w:t>ზე</w:t>
      </w:r>
      <w:r w:rsidR="001B055A" w:rsidRPr="00FC68DD">
        <w:rPr>
          <w:rFonts w:ascii="Sylfaen" w:hAnsi="Sylfaen" w:cs="Sylfaen"/>
          <w:lang w:val="ka-GE"/>
        </w:rPr>
        <w:t>.</w:t>
      </w:r>
    </w:p>
    <w:p w14:paraId="53B2F051" w14:textId="22B5FA97" w:rsidR="00000982" w:rsidRDefault="00000982" w:rsidP="001B055A">
      <w:pPr>
        <w:spacing w:after="0" w:line="240" w:lineRule="auto"/>
        <w:jc w:val="both"/>
        <w:rPr>
          <w:rFonts w:ascii="Sylfaen" w:hAnsi="Sylfaen" w:cs="Sylfaen"/>
          <w:lang w:val="ka-GE"/>
        </w:rPr>
      </w:pPr>
    </w:p>
    <w:p w14:paraId="3A5B2F2C" w14:textId="501F97FB" w:rsidR="00000982" w:rsidRDefault="00000982" w:rsidP="001B055A">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დამკვეთის მიერ გათვალისწინებული სავარაუდო შესყიდვის ფასები მოცემულია თანდართულ ფაილში სახელწოდებით „დამკვეთის სავარაუდო ფასი“</w:t>
      </w:r>
    </w:p>
    <w:p w14:paraId="67165C23" w14:textId="3A516DA5" w:rsidR="005A427F" w:rsidRDefault="005A427F" w:rsidP="001B055A">
      <w:pPr>
        <w:spacing w:after="0" w:line="240" w:lineRule="auto"/>
        <w:jc w:val="both"/>
        <w:rPr>
          <w:rFonts w:ascii="Sylfaen" w:hAnsi="Sylfaen" w:cs="Sylfaen"/>
          <w:b/>
          <w:lang w:val="ka-GE"/>
        </w:rPr>
      </w:pPr>
    </w:p>
    <w:bookmarkStart w:id="0" w:name="_GoBack"/>
    <w:bookmarkStart w:id="1" w:name="_MON_1666616849"/>
    <w:bookmarkEnd w:id="1"/>
    <w:p w14:paraId="60E8206A" w14:textId="1B0A0C3A" w:rsidR="005A427F" w:rsidRPr="00000982" w:rsidRDefault="00811EF2" w:rsidP="001B055A">
      <w:pPr>
        <w:spacing w:after="0" w:line="240" w:lineRule="auto"/>
        <w:jc w:val="both"/>
        <w:rPr>
          <w:rFonts w:ascii="Sylfaen" w:hAnsi="Sylfaen" w:cs="Sylfaen"/>
          <w:b/>
          <w:lang w:val="ka-GE"/>
        </w:rPr>
      </w:pPr>
      <w:r>
        <w:rPr>
          <w:rFonts w:ascii="Sylfaen" w:hAnsi="Sylfaen" w:cs="Sylfaen"/>
          <w:b/>
          <w:lang w:val="ka-GE"/>
        </w:rPr>
        <w:object w:dxaOrig="1508" w:dyaOrig="983" w14:anchorId="125BFA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5.5pt;height:49pt" o:ole="">
            <v:imagedata r:id="rId9" o:title=""/>
          </v:shape>
          <o:OLEObject Type="Embed" ProgID="Excel.Sheet.12" ShapeID="_x0000_i1030" DrawAspect="Icon" ObjectID="_1666616870" r:id="rId10"/>
        </w:object>
      </w:r>
      <w:bookmarkEnd w:id="0"/>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16710D87" w:rsidR="000353F8" w:rsidRDefault="00C11E7E" w:rsidP="000353F8">
      <w:pPr>
        <w:spacing w:after="0" w:line="240" w:lineRule="auto"/>
        <w:jc w:val="both"/>
        <w:rPr>
          <w:rFonts w:ascii="Sylfaen" w:hAnsi="Sylfaen" w:cs="Sylfaen"/>
          <w:b/>
          <w:bCs/>
          <w:lang w:val="ka-GE"/>
        </w:rPr>
      </w:pPr>
      <w:r>
        <w:rPr>
          <w:rFonts w:ascii="Sylfaen" w:hAnsi="Sylfaen" w:cs="Sylfaen"/>
          <w:lang w:val="ka-GE"/>
        </w:rPr>
        <w:t>ისანი-სამგორი</w:t>
      </w:r>
      <w:r w:rsidR="00D251BD">
        <w:rPr>
          <w:rFonts w:ascii="Sylfaen" w:hAnsi="Sylfaen" w:cs="Sylfaen"/>
          <w:lang w:val="ka-GE"/>
        </w:rPr>
        <w:t xml:space="preserve">ს რაიონში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FC68DD" w:rsidRPr="00E37C5C">
        <w:rPr>
          <w:rFonts w:ascii="Sylfaen" w:hAnsi="Sylfaen" w:cs="Sylfaen"/>
          <w:lang w:val="ka-GE"/>
        </w:rPr>
        <w:t xml:space="preserve">შესყიდვა </w:t>
      </w:r>
      <w:r w:rsidR="00A11F8F" w:rsidRPr="00E37C5C">
        <w:rPr>
          <w:rFonts w:ascii="Sylfaen" w:hAnsi="Sylfaen" w:cs="Sylfaen"/>
          <w:lang w:val="ka-GE"/>
        </w:rPr>
        <w:t>ქვემოთ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p>
    <w:p w14:paraId="32DCBDDA" w14:textId="6AD2E138" w:rsidR="00D251BD" w:rsidRPr="00D251BD" w:rsidRDefault="00D251BD" w:rsidP="000353F8">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დამკვეთის“ მიერ „შემსრულებლისთვის“ დღიურად გადა</w:t>
      </w:r>
      <w:r w:rsidR="00C11E7E">
        <w:rPr>
          <w:rFonts w:ascii="Sylfaen" w:hAnsi="Sylfaen" w:cs="Sylfaen"/>
          <w:b/>
          <w:bCs/>
          <w:u w:val="single"/>
          <w:lang w:val="ka-GE"/>
        </w:rPr>
        <w:t>საცემი ობიექტის რაოდენობა ისანი-სამგორის</w:t>
      </w:r>
      <w:r w:rsidR="00AE1909">
        <w:rPr>
          <w:rFonts w:ascii="Sylfaen" w:hAnsi="Sylfaen" w:cs="Sylfaen"/>
          <w:b/>
          <w:bCs/>
          <w:u w:val="single"/>
          <w:lang w:val="ka-GE"/>
        </w:rPr>
        <w:t xml:space="preserve"> რაიონში საშულოდ შეადგენს 5</w:t>
      </w:r>
      <w:r w:rsidRPr="00D251BD">
        <w:rPr>
          <w:rFonts w:ascii="Sylfaen" w:hAnsi="Sylfaen" w:cs="Sylfaen"/>
          <w:b/>
          <w:bCs/>
          <w:u w:val="single"/>
          <w:lang w:val="ka-GE"/>
        </w:rPr>
        <w:t xml:space="preserve"> ობიექტს. </w:t>
      </w:r>
    </w:p>
    <w:p w14:paraId="3E9D0E84" w14:textId="2545392C" w:rsidR="00D251BD" w:rsidRDefault="00D251BD" w:rsidP="000353F8">
      <w:pPr>
        <w:spacing w:after="0" w:line="240" w:lineRule="auto"/>
        <w:jc w:val="both"/>
        <w:rPr>
          <w:rFonts w:ascii="Sylfaen" w:hAnsi="Sylfaen" w:cs="Sylfaen"/>
          <w:b/>
          <w:bCs/>
          <w:u w:val="single"/>
          <w:lang w:val="ka-GE"/>
        </w:rPr>
      </w:pPr>
    </w:p>
    <w:p w14:paraId="6BAF2087" w14:textId="18C4E15A" w:rsidR="005A427F" w:rsidRPr="00D251BD" w:rsidRDefault="00A01F9F" w:rsidP="000353F8">
      <w:pPr>
        <w:spacing w:after="0" w:line="240" w:lineRule="auto"/>
        <w:jc w:val="both"/>
        <w:rPr>
          <w:rFonts w:ascii="Sylfaen" w:hAnsi="Sylfaen" w:cs="Sylfaen"/>
          <w:b/>
          <w:bCs/>
          <w:u w:val="single"/>
          <w:lang w:val="ka-GE"/>
        </w:rPr>
      </w:pPr>
      <w:r>
        <w:rPr>
          <w:rFonts w:ascii="Sylfaen" w:hAnsi="Sylfaen" w:cs="Sylfaen"/>
          <w:b/>
          <w:bCs/>
          <w:u w:val="single"/>
          <w:lang w:val="ka-GE"/>
        </w:rPr>
        <w:object w:dxaOrig="1508" w:dyaOrig="983" w14:anchorId="5405E7DA">
          <v:shape id="_x0000_i1026" type="#_x0000_t75" style="width:75.5pt;height:49pt" o:ole="">
            <v:imagedata r:id="rId11" o:title=""/>
          </v:shape>
          <o:OLEObject Type="Embed" ProgID="Excel.Sheet.12" ShapeID="_x0000_i1026" DrawAspect="Icon" ObjectID="_1666616871" r:id="rId12"/>
        </w:object>
      </w:r>
    </w:p>
    <w:p w14:paraId="629A9199" w14:textId="6E3E933B" w:rsidR="00F3662E" w:rsidRPr="00D251BD" w:rsidRDefault="00F3662E" w:rsidP="000353F8">
      <w:pPr>
        <w:spacing w:after="0" w:line="240" w:lineRule="auto"/>
        <w:jc w:val="both"/>
        <w:rPr>
          <w:rFonts w:ascii="Sylfaen" w:hAnsi="Sylfaen" w:cs="Sylfaen"/>
          <w:b/>
          <w:bCs/>
          <w:u w:val="single"/>
        </w:rPr>
      </w:pPr>
    </w:p>
    <w:p w14:paraId="71A32439" w14:textId="64E6A625" w:rsidR="00F3662E" w:rsidRPr="00E37C5C" w:rsidRDefault="00F3662E" w:rsidP="000353F8">
      <w:pPr>
        <w:spacing w:after="0" w:line="240" w:lineRule="auto"/>
        <w:jc w:val="both"/>
        <w:rPr>
          <w:rFonts w:ascii="Sylfaen" w:hAnsi="Sylfaen" w:cs="Sylfaen"/>
          <w:b/>
          <w:bCs/>
        </w:rPr>
      </w:pPr>
    </w:p>
    <w:p w14:paraId="011E43B0" w14:textId="3E575C22" w:rsidR="000353F8" w:rsidRDefault="000353F8" w:rsidP="001B055A">
      <w:pPr>
        <w:spacing w:after="0" w:line="240" w:lineRule="auto"/>
        <w:jc w:val="both"/>
        <w:rPr>
          <w:rFonts w:ascii="Sylfaen" w:hAnsi="Sylfaen"/>
          <w:b/>
          <w:lang w:val="ka-GE"/>
        </w:rPr>
      </w:pPr>
    </w:p>
    <w:p w14:paraId="387658B9" w14:textId="7EEAF027" w:rsidR="00B25981" w:rsidRPr="005A427F" w:rsidRDefault="00B25981" w:rsidP="005A427F">
      <w:pPr>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1B055A">
      <w:pPr>
        <w:spacing w:after="0" w:line="240" w:lineRule="auto"/>
        <w:jc w:val="both"/>
        <w:rPr>
          <w:rFonts w:ascii="Sylfaen" w:hAnsi="Sylfaen"/>
          <w:b/>
          <w:lang w:val="ka-GE"/>
        </w:rPr>
      </w:pPr>
    </w:p>
    <w:p w14:paraId="1B89961A" w14:textId="1C52C0A8" w:rsidR="00F90B03" w:rsidRDefault="008C0A74" w:rsidP="00F90B03">
      <w:pPr>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0AE2AE7F" w:rsidR="00C87ABD" w:rsidRDefault="00D251BD" w:rsidP="00E957F7">
      <w:pPr>
        <w:spacing w:after="0" w:line="240" w:lineRule="auto"/>
        <w:jc w:val="both"/>
        <w:rPr>
          <w:rFonts w:ascii="Sylfaen" w:hAnsi="Sylfaen"/>
          <w:lang w:val="ka-GE"/>
        </w:rPr>
      </w:pPr>
      <w:r>
        <w:rPr>
          <w:rFonts w:ascii="Sylfaen" w:hAnsi="Sylfaen"/>
          <w:lang w:val="ka-GE"/>
        </w:rPr>
        <w:t>-შემსრულებელი</w:t>
      </w:r>
      <w:r w:rsidR="00C87ABD" w:rsidRPr="00D251BD">
        <w:rPr>
          <w:rFonts w:ascii="Sylfaen" w:hAnsi="Sylfaen"/>
          <w:lang w:val="ka-GE"/>
        </w:rPr>
        <w:t xml:space="preserve"> ვალ</w:t>
      </w:r>
      <w:r>
        <w:rPr>
          <w:rFonts w:ascii="Sylfaen" w:hAnsi="Sylfaen"/>
          <w:lang w:val="ka-GE"/>
        </w:rPr>
        <w:t>დებულია დამკვეთის</w:t>
      </w:r>
      <w:r w:rsidR="00544D57" w:rsidRPr="00D251BD">
        <w:rPr>
          <w:rFonts w:ascii="Sylfaen" w:hAnsi="Sylfaen"/>
          <w:lang w:val="ka-GE"/>
        </w:rPr>
        <w:t xml:space="preserve"> მიერ გადაცემული დავალებ(ებ)ის შესრულება უზრუნველყოს დანართი N2-ში (</w:t>
      </w:r>
      <w:r>
        <w:rPr>
          <w:rFonts w:ascii="Sylfaen" w:hAnsi="Sylfaen"/>
          <w:lang w:val="ka-GE"/>
        </w:rPr>
        <w:t>დავალების დამკვეთიდან შემსრულებელზე</w:t>
      </w:r>
      <w:r w:rsidR="00544D57" w:rsidRPr="00D251BD">
        <w:rPr>
          <w:rFonts w:ascii="Sylfaen" w:hAnsi="Sylfaen"/>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p>
    <w:p w14:paraId="71D56736" w14:textId="3846221C" w:rsidR="00D251BD" w:rsidRPr="00D251BD" w:rsidRDefault="00D251BD" w:rsidP="00E957F7">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p>
    <w:p w14:paraId="37303B67" w14:textId="77777777" w:rsidR="00D251BD" w:rsidRPr="00000982" w:rsidRDefault="009712C3" w:rsidP="00D251BD">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w:t>
      </w:r>
      <w:r w:rsidRPr="00EA5CD5">
        <w:rPr>
          <w:rFonts w:ascii="Sylfaen" w:hAnsi="Sylfaen" w:cs="Sylfaen"/>
          <w:lang w:val="ka-GE"/>
        </w:rPr>
        <w:lastRenderedPageBreak/>
        <w:t>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D251BD">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E957F7">
      <w:pPr>
        <w:spacing w:after="0" w:line="240" w:lineRule="auto"/>
        <w:jc w:val="both"/>
        <w:rPr>
          <w:rFonts w:ascii="Sylfaen" w:hAnsi="Sylfaen"/>
          <w:b/>
          <w:sz w:val="20"/>
          <w:szCs w:val="20"/>
        </w:rPr>
      </w:pPr>
    </w:p>
    <w:p w14:paraId="0D1A00C0" w14:textId="7930F2BA" w:rsidR="008C04FA" w:rsidRDefault="00B04BAA" w:rsidP="00BD1501">
      <w:pPr>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117A87" w:rsidRPr="00117A87">
        <w:rPr>
          <w:rFonts w:ascii="Sylfaen" w:hAnsi="Sylfaen" w:cs="Sylfaen"/>
          <w:lang w:val="ka-GE"/>
        </w:rPr>
        <w:t xml:space="preserve"> და წყალმომარაგების მაილსადენის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BD1501">
      <w:pPr>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7011B83F" w:rsidR="00D527CB" w:rsidRPr="00E37C5C" w:rsidRDefault="00D527CB" w:rsidP="00F90B03">
      <w:pPr>
        <w:rPr>
          <w:rFonts w:ascii="Sylfaen" w:hAnsi="Sylfaen" w:cs="Sylfaen"/>
          <w:b/>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p>
    <w:p w14:paraId="5FEF6B21" w14:textId="68FF6734" w:rsidR="008C04FA" w:rsidRPr="00E37C5C" w:rsidRDefault="00387591" w:rsidP="00F90B03">
      <w:pPr>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26536097" w:rsidR="00F90B03" w:rsidRPr="00E37C5C" w:rsidRDefault="008219B3" w:rsidP="00FB230D">
      <w:pPr>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FD35B5">
      <w:pPr>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033C3D36" w:rsidR="00D16A7A" w:rsidRPr="000839D9" w:rsidRDefault="00BD1501" w:rsidP="00F0075A">
      <w:pPr>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C11E7E">
        <w:rPr>
          <w:rFonts w:ascii="Sylfaen" w:hAnsi="Sylfaen"/>
          <w:lang w:val="ka-GE"/>
        </w:rPr>
        <w:t xml:space="preserve">ისანი-სამგორის </w:t>
      </w:r>
      <w:r w:rsidR="008219B3">
        <w:rPr>
          <w:rFonts w:ascii="Sylfaen" w:hAnsi="Sylfaen"/>
          <w:lang w:val="ka-GE"/>
        </w:rPr>
        <w:t>რაიონში</w:t>
      </w:r>
    </w:p>
    <w:p w14:paraId="1B224802" w14:textId="083059DF" w:rsidR="008C0A74" w:rsidRPr="00E37C5C" w:rsidRDefault="00CF7A57" w:rsidP="001B055A">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1B055A">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F516B6">
      <w:pPr>
        <w:pStyle w:val="ListParagraph"/>
        <w:spacing w:after="0" w:line="360" w:lineRule="auto"/>
        <w:ind w:left="0"/>
        <w:jc w:val="both"/>
        <w:rPr>
          <w:rFonts w:ascii="Sylfaen" w:hAnsi="Sylfaen"/>
          <w:lang w:val="ka-GE"/>
        </w:rPr>
      </w:pPr>
    </w:p>
    <w:p w14:paraId="0CB34697" w14:textId="139EF4B9" w:rsidR="00F516B6" w:rsidRPr="00F516B6" w:rsidRDefault="00F516B6" w:rsidP="00F516B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1B055A">
      <w:pPr>
        <w:spacing w:after="0" w:line="240" w:lineRule="auto"/>
        <w:jc w:val="both"/>
        <w:rPr>
          <w:rFonts w:ascii="Sylfaen" w:hAnsi="Sylfaen"/>
          <w:b/>
          <w:lang w:val="ka-GE"/>
        </w:rPr>
      </w:pPr>
    </w:p>
    <w:p w14:paraId="7B2C5B85" w14:textId="45F6C200" w:rsidR="00CF7A57" w:rsidRPr="00E37C5C" w:rsidRDefault="00CF7A57" w:rsidP="001B055A">
      <w:pPr>
        <w:spacing w:after="0" w:line="240" w:lineRule="auto"/>
        <w:jc w:val="both"/>
        <w:rPr>
          <w:rFonts w:ascii="Sylfaen" w:hAnsi="Sylfaen"/>
          <w:lang w:val="ka-GE"/>
        </w:rPr>
      </w:pPr>
    </w:p>
    <w:p w14:paraId="267D4EF8" w14:textId="18000FE0" w:rsidR="00CF7A57" w:rsidRPr="00E37C5C" w:rsidRDefault="00CF7A57" w:rsidP="001B055A">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6574292D" w:rsidR="000353F8" w:rsidRPr="00E37C5C" w:rsidRDefault="00875254" w:rsidP="001B055A">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ხუთი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1B055A">
      <w:pPr>
        <w:spacing w:after="0" w:line="240" w:lineRule="auto"/>
        <w:jc w:val="both"/>
        <w:rPr>
          <w:rFonts w:ascii="Sylfaen" w:hAnsi="Sylfaen"/>
          <w:b/>
          <w:lang w:val="ka-GE"/>
        </w:rPr>
      </w:pPr>
    </w:p>
    <w:p w14:paraId="1EE31693" w14:textId="5B81418E" w:rsidR="00000015" w:rsidRPr="00E37C5C" w:rsidRDefault="00EB217E" w:rsidP="001B055A">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1B055A">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A74B75">
      <w:pPr>
        <w:spacing w:after="0" w:line="240" w:lineRule="auto"/>
        <w:rPr>
          <w:rFonts w:ascii="Sylfaen" w:hAnsi="Sylfaen"/>
          <w:lang w:val="ka-GE"/>
        </w:rPr>
      </w:pPr>
    </w:p>
    <w:p w14:paraId="20DB2DC4" w14:textId="1B093350" w:rsidR="00E14853" w:rsidRPr="00E37C5C" w:rsidRDefault="00EB217E" w:rsidP="00A74B75">
      <w:pPr>
        <w:spacing w:after="0" w:line="240" w:lineRule="auto"/>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7777777" w:rsidR="00CF65CF" w:rsidRPr="00CF65CF" w:rsidRDefault="00431B3C" w:rsidP="00CF65CF">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BE4678" w:rsidRPr="00E37C5C">
        <w:rPr>
          <w:rFonts w:ascii="Sylfaen" w:hAnsi="Sylfaen"/>
          <w:lang w:val="ka-GE"/>
        </w:rPr>
        <w:t xml:space="preserve"> და </w:t>
      </w:r>
      <w:r w:rsidR="00CF65CF" w:rsidRPr="00CF65CF">
        <w:rPr>
          <w:rFonts w:ascii="Sylfaen" w:hAnsi="Sylfaen"/>
          <w:lang w:val="ka-GE"/>
        </w:rPr>
        <w:t>და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p>
    <w:p w14:paraId="0F113B11" w14:textId="7AEA672D" w:rsidR="00B92B05" w:rsidRDefault="00B92B05" w:rsidP="00B92B05">
      <w:pPr>
        <w:pStyle w:val="CommentText"/>
        <w:rPr>
          <w:rFonts w:ascii="Sylfaen" w:hAnsi="Sylfaen"/>
          <w:sz w:val="22"/>
          <w:szCs w:val="22"/>
          <w:lang w:val="ka-GE"/>
        </w:rPr>
      </w:pPr>
    </w:p>
    <w:p w14:paraId="41514AA1" w14:textId="220EE2DD" w:rsidR="002347BF" w:rsidRPr="00E37C5C" w:rsidRDefault="002347BF" w:rsidP="00B92B05">
      <w:pPr>
        <w:pStyle w:val="CommentText"/>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AA511B">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AA511B">
      <w:pPr>
        <w:spacing w:before="240" w:after="160"/>
        <w:jc w:val="both"/>
        <w:rPr>
          <w:rFonts w:ascii="Sylfaen" w:hAnsi="Sylfaen"/>
          <w:lang w:val="ka-GE"/>
        </w:rPr>
      </w:pPr>
      <w:r w:rsidRPr="00E37C5C">
        <w:rPr>
          <w:rFonts w:ascii="Sylfaen" w:hAnsi="Sylfaen"/>
          <w:lang w:val="ka-GE"/>
        </w:rPr>
        <w:t>1.</w:t>
      </w:r>
      <w:r w:rsidR="00EB217E" w:rsidRPr="00E37C5C">
        <w:rPr>
          <w:rFonts w:ascii="Sylfaen" w:hAnsi="Sylfaen"/>
          <w:lang w:val="ka-GE"/>
        </w:rPr>
        <w:t xml:space="preserve">ხარჯთაღრიცხვა </w:t>
      </w:r>
      <w:r w:rsidR="00000982">
        <w:rPr>
          <w:rFonts w:ascii="Sylfaen" w:hAnsi="Sylfaen"/>
          <w:lang w:val="ka-GE"/>
        </w:rPr>
        <w:t>დანართი N1</w:t>
      </w:r>
      <w:r w:rsidRPr="00E37C5C">
        <w:rPr>
          <w:rFonts w:ascii="Sylfaen" w:hAnsi="Sylfaen"/>
          <w:lang w:val="ka-GE"/>
        </w:rPr>
        <w:t xml:space="preserve"> (პუნქტი 1.2)</w:t>
      </w:r>
      <w:r w:rsidR="00AE7884" w:rsidRPr="00E37C5C">
        <w:rPr>
          <w:rFonts w:ascii="Sylfaen" w:hAnsi="Sylfaen"/>
          <w:lang w:val="ka-GE"/>
        </w:rPr>
        <w:t>;</w:t>
      </w:r>
    </w:p>
    <w:p w14:paraId="0B414E8B" w14:textId="77777777" w:rsidR="002C42C6" w:rsidRPr="00E37C5C" w:rsidRDefault="00B806AE" w:rsidP="00CF7A57">
      <w:pPr>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3AB1CC31" w:rsidR="008A3D28" w:rsidRDefault="00865556" w:rsidP="00CF7A57">
      <w:pPr>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CF7A57">
      <w:pPr>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68481C55" w:rsidR="004717AB" w:rsidRDefault="008A3D28" w:rsidP="00CF7A57">
      <w:pPr>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p>
    <w:p w14:paraId="3DF044EF" w14:textId="59D41DB7" w:rsidR="00615DED" w:rsidRPr="009228A8" w:rsidRDefault="002B2970" w:rsidP="00CF7A57">
      <w:pPr>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2CBCDBAD" w14:textId="687440D7" w:rsidR="00CE69DB" w:rsidRPr="00E37C5C" w:rsidRDefault="00CE69DB" w:rsidP="00CF7A57">
      <w:pPr>
        <w:rPr>
          <w:rFonts w:ascii="Sylfaen" w:hAnsi="Sylfaen"/>
          <w:lang w:val="ka-GE"/>
        </w:rPr>
      </w:pPr>
    </w:p>
    <w:p w14:paraId="73D6DBF3" w14:textId="26F5D803"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w:t>
      </w:r>
      <w:r w:rsidRPr="00E37C5C">
        <w:rPr>
          <w:rFonts w:ascii="Sylfaen" w:hAnsi="Sylfaen"/>
          <w:lang w:val="ka-GE"/>
        </w:rPr>
        <w:lastRenderedPageBreak/>
        <w:t>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18192F9A" w14:textId="2B439F7E" w:rsidR="003011B3" w:rsidRPr="00E37C5C" w:rsidRDefault="00AF6B33" w:rsidP="00993D47">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993D47">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15F0BA75" w14:textId="25AE9899" w:rsidR="00FC16A2" w:rsidRPr="00FC16A2" w:rsidRDefault="00FC16A2" w:rsidP="00993D47">
      <w:pPr>
        <w:spacing w:after="0" w:line="360" w:lineRule="auto"/>
        <w:jc w:val="both"/>
        <w:rPr>
          <w:rFonts w:ascii="Sylfaen" w:hAnsi="Sylfaen"/>
        </w:rPr>
      </w:pPr>
      <w:r>
        <w:rPr>
          <w:rFonts w:ascii="Sylfaen" w:hAnsi="Sylfaen"/>
        </w:rPr>
        <w:object w:dxaOrig="1508" w:dyaOrig="983" w14:anchorId="3620DC6E">
          <v:shape id="_x0000_i1027" type="#_x0000_t75" style="width:75.5pt;height:49pt" o:ole="">
            <v:imagedata r:id="rId13" o:title=""/>
          </v:shape>
          <o:OLEObject Type="Embed" ProgID="AcroExch.Document.DC" ShapeID="_x0000_i1027" DrawAspect="Icon" ObjectID="_1666616872" r:id="rId14"/>
        </w:object>
      </w:r>
    </w:p>
    <w:p w14:paraId="285D8F3A" w14:textId="4A214DCA" w:rsidR="00B049C5" w:rsidRPr="00E37C5C" w:rsidRDefault="00B049C5" w:rsidP="00993D47">
      <w:pPr>
        <w:spacing w:after="0" w:line="360" w:lineRule="auto"/>
        <w:jc w:val="both"/>
        <w:rPr>
          <w:rFonts w:ascii="Sylfaen" w:hAnsi="Sylfaen"/>
          <w:lang w:val="ka-GE"/>
        </w:rPr>
      </w:pPr>
    </w:p>
    <w:p w14:paraId="7AB22D0C" w14:textId="4F65F599" w:rsidR="00B049C5" w:rsidRPr="00E37C5C" w:rsidRDefault="00B049C5" w:rsidP="00993D47">
      <w:pPr>
        <w:spacing w:after="0" w:line="360" w:lineRule="auto"/>
        <w:jc w:val="both"/>
        <w:rPr>
          <w:rFonts w:ascii="Sylfaen" w:hAnsi="Sylfaen"/>
          <w:lang w:val="ka-GE"/>
        </w:rPr>
      </w:pPr>
    </w:p>
    <w:p w14:paraId="7089A739" w14:textId="71386AD5" w:rsidR="00CC4789" w:rsidRPr="00A81360" w:rsidRDefault="00A81360" w:rsidP="00A81360">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CC4789">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A81360">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A81360">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A81360">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CC4789">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CC4789">
      <w:pPr>
        <w:pStyle w:val="ListParagraph"/>
        <w:spacing w:after="0" w:line="360" w:lineRule="auto"/>
        <w:ind w:left="0" w:firstLine="426"/>
        <w:jc w:val="both"/>
        <w:rPr>
          <w:rFonts w:ascii="AcadNusx" w:hAnsi="AcadNusx"/>
          <w:lang w:val="es-MX"/>
        </w:rPr>
      </w:pPr>
      <w:r w:rsidRPr="00E37C5C">
        <w:rPr>
          <w:rFonts w:ascii="Sylfaen" w:hAnsi="Sylfaen"/>
          <w:lang w:val="ka-GE"/>
        </w:rPr>
        <w:t xml:space="preserve">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w:t>
      </w:r>
      <w:r w:rsidRPr="00E37C5C">
        <w:rPr>
          <w:rFonts w:ascii="Sylfaen" w:hAnsi="Sylfaen"/>
          <w:lang w:val="ka-GE"/>
        </w:rPr>
        <w:lastRenderedPageBreak/>
        <w:t>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E87E18D" w14:textId="77777777" w:rsidR="00CC4789" w:rsidRPr="00E37C5C" w:rsidRDefault="00CC4789" w:rsidP="00CC4789">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7DE4A22E" w14:textId="7777777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 </w:t>
      </w:r>
    </w:p>
    <w:p w14:paraId="317FFEE5" w14:textId="4CE86237" w:rsidR="00CC4789" w:rsidRPr="00E37C5C" w:rsidRDefault="00CC4789" w:rsidP="00993D47">
      <w:pPr>
        <w:spacing w:after="0" w:line="360" w:lineRule="auto"/>
        <w:jc w:val="both"/>
        <w:rPr>
          <w:rFonts w:ascii="Sylfaen" w:hAnsi="Sylfaen"/>
          <w:b/>
          <w:lang w:val="ka-GE"/>
        </w:rPr>
      </w:pPr>
    </w:p>
    <w:p w14:paraId="5D4DB8DD" w14:textId="6862DD94" w:rsidR="008246F4" w:rsidRPr="00A81360" w:rsidRDefault="00A81360" w:rsidP="00A81360">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E94ED1">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A81360">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r w:rsidR="008F38DE">
        <w:fldChar w:fldCharType="begin"/>
      </w:r>
      <w:r w:rsidR="008F38DE">
        <w:instrText xml:space="preserve"> HYPERLINK "http://www.tenders.ge" </w:instrText>
      </w:r>
      <w:r w:rsidR="008F38DE">
        <w:fldChar w:fldCharType="separate"/>
      </w:r>
      <w:r w:rsidR="007E0304" w:rsidRPr="00E37C5C">
        <w:rPr>
          <w:rStyle w:val="Hyperlink"/>
          <w:rFonts w:ascii="Sylfaen" w:hAnsi="Sylfaen"/>
          <w:lang w:val="ka-GE"/>
        </w:rPr>
        <w:t>www.tenders.ge</w:t>
      </w:r>
      <w:r w:rsidR="008F38DE">
        <w:rPr>
          <w:rStyle w:val="Hyperlink"/>
          <w:rFonts w:ascii="Sylfaen" w:hAnsi="Sylfaen"/>
          <w:lang w:val="ka-GE"/>
        </w:rPr>
        <w:fldChar w:fldCharType="end"/>
      </w:r>
    </w:p>
    <w:p w14:paraId="2EE38DE1" w14:textId="00C600E7" w:rsidR="007E0304" w:rsidRPr="00E37C5C" w:rsidRDefault="007E0304" w:rsidP="00C86CD0">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4E47B96C" w14:textId="3B8DECFD" w:rsidR="00E94ED1" w:rsidRPr="00E37C5C" w:rsidRDefault="00CE7176" w:rsidP="00E94ED1">
      <w:pPr>
        <w:spacing w:after="0" w:line="360" w:lineRule="auto"/>
        <w:jc w:val="both"/>
        <w:rPr>
          <w:rFonts w:ascii="Sylfaen" w:hAnsi="Sylfaen"/>
        </w:rPr>
      </w:pPr>
      <w:r w:rsidRPr="00E37C5C">
        <w:rPr>
          <w:rFonts w:ascii="Sylfaen" w:hAnsi="Sylfaen"/>
        </w:rPr>
        <w:object w:dxaOrig="1508" w:dyaOrig="983" w14:anchorId="4EC986F1">
          <v:shape id="_x0000_i1028" type="#_x0000_t75" style="width:75.5pt;height:49pt" o:ole="">
            <v:imagedata r:id="rId15" o:title=""/>
          </v:shape>
          <o:OLEObject Type="Embed" ProgID="AcroExch.Document.DC" ShapeID="_x0000_i1028" DrawAspect="Icon" ObjectID="_1666616873" r:id="rId16"/>
        </w:object>
      </w:r>
    </w:p>
    <w:p w14:paraId="3B7F205D" w14:textId="4C53C6EE" w:rsidR="00580531" w:rsidRPr="00E37C5C" w:rsidRDefault="00580531" w:rsidP="00580531">
      <w:pPr>
        <w:pStyle w:val="ListParagraph"/>
        <w:spacing w:after="0" w:line="360" w:lineRule="auto"/>
        <w:ind w:left="1080"/>
        <w:jc w:val="both"/>
        <w:rPr>
          <w:rFonts w:ascii="Sylfaen" w:hAnsi="Sylfaen"/>
          <w:lang w:val="ka-GE"/>
        </w:rPr>
      </w:pPr>
    </w:p>
    <w:p w14:paraId="4B45BE62" w14:textId="65F3914E"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4734B6BE" w:rsidR="00F827AD" w:rsidRPr="004B7C5D" w:rsidRDefault="00F827AD" w:rsidP="00F827AD">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A81360" w:rsidRPr="004B7C5D">
        <w:rPr>
          <w:rFonts w:ascii="Sylfaen" w:hAnsi="Sylfaen" w:cs="Sylfaen"/>
          <w:lang w:val="ka-GE"/>
        </w:rPr>
        <w:t>ნინო ადამია</w:t>
      </w:r>
    </w:p>
    <w:p w14:paraId="0770D665" w14:textId="77777777" w:rsidR="00F827AD" w:rsidRPr="004B7C5D" w:rsidRDefault="00F827AD" w:rsidP="00F827AD">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3D5B5668" w:rsidR="00F827AD" w:rsidRPr="004B7C5D" w:rsidRDefault="00F827AD" w:rsidP="00F827AD">
      <w:pPr>
        <w:spacing w:after="0"/>
        <w:jc w:val="both"/>
        <w:rPr>
          <w:rFonts w:ascii="Sylfaen" w:hAnsi="Sylfaen" w:cs="Sylfaen"/>
        </w:rPr>
      </w:pPr>
      <w:r w:rsidRPr="004B7C5D">
        <w:rPr>
          <w:rFonts w:ascii="Sylfaen" w:hAnsi="Sylfaen" w:cs="Sylfaen"/>
          <w:lang w:val="ka-GE"/>
        </w:rPr>
        <w:t>ელ. ფოსტა</w:t>
      </w:r>
      <w:r w:rsidR="001258A9" w:rsidRPr="004B7C5D">
        <w:rPr>
          <w:rFonts w:ascii="Sylfaen" w:hAnsi="Sylfaen" w:cs="Sylfaen"/>
          <w:lang w:val="ka-GE"/>
        </w:rPr>
        <w:t>:</w:t>
      </w:r>
      <w:r w:rsidR="004B7C5D">
        <w:rPr>
          <w:rFonts w:ascii="Sylfaen" w:hAnsi="Sylfaen" w:cs="Sylfaen"/>
        </w:rPr>
        <w:t>nadamia@gwp.ge</w:t>
      </w:r>
    </w:p>
    <w:p w14:paraId="683EC820" w14:textId="4A60EAF1" w:rsidR="00F827AD" w:rsidRPr="004B7C5D" w:rsidRDefault="00F827AD" w:rsidP="00F827AD">
      <w:pPr>
        <w:spacing w:after="0"/>
        <w:jc w:val="both"/>
        <w:rPr>
          <w:rFonts w:ascii="Sylfaen" w:hAnsi="Sylfaen" w:cs="Sylfaen"/>
          <w:lang w:val="ka-GE"/>
        </w:rPr>
      </w:pPr>
      <w:r w:rsidRPr="004B7C5D">
        <w:rPr>
          <w:rFonts w:ascii="Sylfaen" w:hAnsi="Sylfaen" w:cs="Sylfaen"/>
          <w:lang w:val="ka-GE"/>
        </w:rPr>
        <w:t>ტელ.: +995 322 931111 (</w:t>
      </w:r>
      <w:r w:rsidR="00A81360" w:rsidRPr="004B7C5D">
        <w:rPr>
          <w:rFonts w:ascii="Sylfaen" w:hAnsi="Sylfaen" w:cs="Sylfaen"/>
          <w:lang w:val="ka-GE"/>
        </w:rPr>
        <w:t>1143); 577 350 051</w:t>
      </w:r>
    </w:p>
    <w:p w14:paraId="4B905149" w14:textId="77777777" w:rsidR="00F827AD" w:rsidRPr="00E37C5C" w:rsidRDefault="00F827AD" w:rsidP="00F827AD">
      <w:pPr>
        <w:spacing w:after="0"/>
        <w:jc w:val="both"/>
        <w:rPr>
          <w:rFonts w:ascii="Sylfaen" w:hAnsi="Sylfaen" w:cs="Sylfaen"/>
          <w:lang w:val="ka-GE"/>
        </w:rPr>
      </w:pPr>
    </w:p>
    <w:p w14:paraId="226F626E" w14:textId="77777777" w:rsidR="005E130F" w:rsidRPr="00E37C5C"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Pr="00E37C5C">
        <w:rPr>
          <w:rFonts w:ascii="Sylfaen" w:hAnsi="Sylfaen" w:cs="Sylfaen"/>
          <w:lang w:val="ka-GE"/>
        </w:rPr>
        <w:t xml:space="preserve">თეკლა მურვანიძე </w:t>
      </w:r>
    </w:p>
    <w:p w14:paraId="261FD56D" w14:textId="77777777" w:rsidR="005E130F" w:rsidRPr="00E37C5C" w:rsidRDefault="005E130F" w:rsidP="005E130F">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77777777" w:rsidR="005E130F" w:rsidRPr="00E37C5C" w:rsidRDefault="005E130F" w:rsidP="005E130F">
      <w:pPr>
        <w:spacing w:after="0"/>
        <w:jc w:val="both"/>
        <w:rPr>
          <w:rFonts w:ascii="Sylfaen" w:hAnsi="Sylfaen" w:cs="Arial"/>
          <w:lang w:val="ka-GE"/>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Pr="00E37C5C">
        <w:rPr>
          <w:rFonts w:ascii="Sylfaen" w:hAnsi="Sylfaen"/>
        </w:rPr>
        <w:t>tmurvanidze</w:t>
      </w:r>
      <w:proofErr w:type="spellEnd"/>
      <w:r w:rsidRPr="00E37C5C">
        <w:rPr>
          <w:rFonts w:ascii="Sylfaen" w:hAnsi="Sylfaen" w:cs="Arial"/>
          <w:lang w:val="ka-GE"/>
        </w:rPr>
        <w:t>@gwp.ge</w:t>
      </w:r>
    </w:p>
    <w:p w14:paraId="23139452" w14:textId="17B45F8F" w:rsidR="005E130F" w:rsidRPr="00E37C5C" w:rsidRDefault="005E130F" w:rsidP="005E130F">
      <w:pPr>
        <w:spacing w:after="0"/>
        <w:jc w:val="both"/>
        <w:rPr>
          <w:rFonts w:ascii="Sylfaen" w:hAnsi="Sylfaen" w:cs="Arial"/>
          <w:lang w:val="ka-GE"/>
        </w:rPr>
      </w:pPr>
      <w:r w:rsidRPr="00E37C5C">
        <w:rPr>
          <w:rFonts w:ascii="Sylfaen" w:hAnsi="Sylfaen" w:cs="Sylfaen"/>
          <w:lang w:val="ka-GE"/>
        </w:rPr>
        <w:lastRenderedPageBreak/>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(1141)</w:t>
      </w:r>
      <w:r w:rsidRPr="00E37C5C">
        <w:rPr>
          <w:rFonts w:cs="Arial"/>
          <w:lang w:val="ka-GE"/>
        </w:rPr>
        <w:t xml:space="preserve">; </w:t>
      </w:r>
      <w:r w:rsidRPr="00E37C5C">
        <w:rPr>
          <w:rFonts w:ascii="Sylfaen" w:hAnsi="Sylfaen" w:cs="Arial"/>
          <w:lang w:val="ka-GE"/>
        </w:rPr>
        <w:t>595 523 381</w:t>
      </w:r>
    </w:p>
    <w:p w14:paraId="15186467" w14:textId="77777777" w:rsidR="00F827AD" w:rsidRPr="00E37C5C" w:rsidRDefault="00F827AD" w:rsidP="00F827AD">
      <w:pPr>
        <w:spacing w:after="0"/>
        <w:jc w:val="both"/>
        <w:rPr>
          <w:rFonts w:ascii="Sylfaen" w:hAnsi="Sylfaen" w:cs="Arial"/>
          <w:lang w:val="ka-GE"/>
        </w:rPr>
      </w:pPr>
    </w:p>
    <w:p w14:paraId="5902A81D" w14:textId="77777777" w:rsidR="009228A8" w:rsidRPr="00E41D48" w:rsidRDefault="009228A8" w:rsidP="009228A8">
      <w:pPr>
        <w:spacing w:after="0" w:line="360" w:lineRule="auto"/>
        <w:jc w:val="both"/>
        <w:rPr>
          <w:rFonts w:ascii="Sylfaen" w:hAnsi="Sylfaen"/>
          <w:b/>
          <w:lang w:val="ka-GE"/>
        </w:rPr>
      </w:pPr>
      <w:bookmarkStart w:id="2" w:name="_Toc454818556"/>
      <w:bookmarkEnd w:id="2"/>
      <w:r w:rsidRPr="00E41D48">
        <w:rPr>
          <w:rFonts w:ascii="Sylfaen" w:hAnsi="Sylfaen"/>
          <w:b/>
          <w:lang w:val="ka-GE"/>
        </w:rPr>
        <w:t xml:space="preserve">გავეცანი </w:t>
      </w:r>
    </w:p>
    <w:p w14:paraId="55F841F1" w14:textId="77777777" w:rsidR="009228A8" w:rsidRPr="00E41D48" w:rsidRDefault="009228A8" w:rsidP="009228A8">
      <w:pPr>
        <w:spacing w:after="0" w:line="360" w:lineRule="auto"/>
        <w:jc w:val="both"/>
        <w:rPr>
          <w:rFonts w:ascii="Sylfaen" w:hAnsi="Sylfaen"/>
          <w:lang w:val="ka-GE"/>
        </w:rPr>
      </w:pPr>
    </w:p>
    <w:p w14:paraId="3006997C" w14:textId="77777777" w:rsidR="009228A8" w:rsidRPr="00E41D48" w:rsidRDefault="009228A8" w:rsidP="009228A8">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9228A8">
      <w:pPr>
        <w:spacing w:after="0" w:line="360" w:lineRule="auto"/>
        <w:jc w:val="both"/>
        <w:rPr>
          <w:rFonts w:ascii="Sylfaen" w:hAnsi="Sylfaen"/>
          <w:lang w:val="ka-GE"/>
        </w:rPr>
      </w:pPr>
    </w:p>
    <w:p w14:paraId="5BDD03F4" w14:textId="77777777" w:rsidR="009228A8" w:rsidRPr="00E41D48" w:rsidRDefault="009228A8" w:rsidP="009228A8">
      <w:pPr>
        <w:spacing w:after="0" w:line="360" w:lineRule="auto"/>
        <w:jc w:val="both"/>
        <w:rPr>
          <w:rFonts w:ascii="Sylfaen" w:hAnsi="Sylfaen"/>
          <w:lang w:val="ka-GE"/>
        </w:rPr>
      </w:pPr>
    </w:p>
    <w:p w14:paraId="48ED8F57" w14:textId="77777777" w:rsidR="009228A8" w:rsidRPr="00E41D48" w:rsidRDefault="009228A8" w:rsidP="009228A8">
      <w:pPr>
        <w:spacing w:after="0" w:line="360" w:lineRule="auto"/>
        <w:jc w:val="both"/>
        <w:rPr>
          <w:rFonts w:ascii="Sylfaen" w:hAnsi="Sylfaen"/>
          <w:lang w:val="ka-GE"/>
        </w:rPr>
      </w:pPr>
    </w:p>
    <w:p w14:paraId="5CA0E56E" w14:textId="77777777" w:rsidR="009228A8" w:rsidRPr="00024394" w:rsidRDefault="009228A8" w:rsidP="009228A8">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A35317">
      <w:pPr>
        <w:spacing w:after="0" w:line="360" w:lineRule="auto"/>
        <w:jc w:val="both"/>
        <w:rPr>
          <w:rFonts w:ascii="AcadNusx" w:hAnsi="AcadNusx"/>
        </w:rPr>
      </w:pPr>
    </w:p>
    <w:sectPr w:rsidR="00237416" w:rsidRPr="00E37C5C"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072EF1" w14:textId="77777777" w:rsidR="00245BA3" w:rsidRDefault="00245BA3" w:rsidP="007902EA">
      <w:pPr>
        <w:spacing w:after="0" w:line="240" w:lineRule="auto"/>
      </w:pPr>
      <w:r>
        <w:separator/>
      </w:r>
    </w:p>
  </w:endnote>
  <w:endnote w:type="continuationSeparator" w:id="0">
    <w:p w14:paraId="149C4FDF" w14:textId="77777777" w:rsidR="00245BA3" w:rsidRDefault="00245BA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BEDA66C" w:rsidR="004A3BD8" w:rsidRDefault="004A3BD8">
        <w:pPr>
          <w:pStyle w:val="Footer"/>
          <w:jc w:val="right"/>
        </w:pPr>
        <w:r>
          <w:fldChar w:fldCharType="begin"/>
        </w:r>
        <w:r>
          <w:instrText xml:space="preserve"> PAGE   \* MERGEFORMAT </w:instrText>
        </w:r>
        <w:r>
          <w:fldChar w:fldCharType="separate"/>
        </w:r>
        <w:r w:rsidR="00811EF2">
          <w:rPr>
            <w:noProof/>
          </w:rPr>
          <w:t>7</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C4A321" w14:textId="77777777" w:rsidR="00245BA3" w:rsidRDefault="00245BA3" w:rsidP="007902EA">
      <w:pPr>
        <w:spacing w:after="0" w:line="240" w:lineRule="auto"/>
      </w:pPr>
      <w:r>
        <w:separator/>
      </w:r>
    </w:p>
  </w:footnote>
  <w:footnote w:type="continuationSeparator" w:id="0">
    <w:p w14:paraId="38744EAD" w14:textId="77777777" w:rsidR="00245BA3" w:rsidRDefault="00245BA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5642"/>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92A77"/>
    <w:rsid w:val="00092E77"/>
    <w:rsid w:val="000974B9"/>
    <w:rsid w:val="000A0D72"/>
    <w:rsid w:val="000B1C85"/>
    <w:rsid w:val="000B1F4E"/>
    <w:rsid w:val="000B4C5E"/>
    <w:rsid w:val="000B5D0F"/>
    <w:rsid w:val="000C3223"/>
    <w:rsid w:val="000D5BB4"/>
    <w:rsid w:val="000D68A2"/>
    <w:rsid w:val="000E5617"/>
    <w:rsid w:val="000F03A0"/>
    <w:rsid w:val="000F3872"/>
    <w:rsid w:val="000F4D71"/>
    <w:rsid w:val="000F63C5"/>
    <w:rsid w:val="00110CCE"/>
    <w:rsid w:val="00116D4F"/>
    <w:rsid w:val="00117164"/>
    <w:rsid w:val="00117A87"/>
    <w:rsid w:val="00120724"/>
    <w:rsid w:val="00122148"/>
    <w:rsid w:val="001258A9"/>
    <w:rsid w:val="00127F44"/>
    <w:rsid w:val="00131B75"/>
    <w:rsid w:val="00133611"/>
    <w:rsid w:val="00136124"/>
    <w:rsid w:val="00137719"/>
    <w:rsid w:val="0014156D"/>
    <w:rsid w:val="001433C2"/>
    <w:rsid w:val="001461E6"/>
    <w:rsid w:val="00156D6D"/>
    <w:rsid w:val="001575CA"/>
    <w:rsid w:val="00161677"/>
    <w:rsid w:val="00162053"/>
    <w:rsid w:val="00171C91"/>
    <w:rsid w:val="00172F99"/>
    <w:rsid w:val="0017792E"/>
    <w:rsid w:val="00185C9D"/>
    <w:rsid w:val="001921BE"/>
    <w:rsid w:val="00194044"/>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5BA3"/>
    <w:rsid w:val="002468A9"/>
    <w:rsid w:val="0025658B"/>
    <w:rsid w:val="002568CE"/>
    <w:rsid w:val="00257F36"/>
    <w:rsid w:val="00266CA0"/>
    <w:rsid w:val="00270BF2"/>
    <w:rsid w:val="00275958"/>
    <w:rsid w:val="00276F7A"/>
    <w:rsid w:val="002778A0"/>
    <w:rsid w:val="00277B37"/>
    <w:rsid w:val="0029272A"/>
    <w:rsid w:val="002A4E62"/>
    <w:rsid w:val="002A60C4"/>
    <w:rsid w:val="002B2970"/>
    <w:rsid w:val="002B6F69"/>
    <w:rsid w:val="002C066E"/>
    <w:rsid w:val="002C21C7"/>
    <w:rsid w:val="002C42C6"/>
    <w:rsid w:val="002D06EE"/>
    <w:rsid w:val="002D1E74"/>
    <w:rsid w:val="002D2F27"/>
    <w:rsid w:val="002D611B"/>
    <w:rsid w:val="002E0E5E"/>
    <w:rsid w:val="002F1C09"/>
    <w:rsid w:val="003011B3"/>
    <w:rsid w:val="00302948"/>
    <w:rsid w:val="00303697"/>
    <w:rsid w:val="00303E82"/>
    <w:rsid w:val="00305795"/>
    <w:rsid w:val="00316C88"/>
    <w:rsid w:val="00320435"/>
    <w:rsid w:val="00320878"/>
    <w:rsid w:val="00324CB3"/>
    <w:rsid w:val="0033101C"/>
    <w:rsid w:val="00332458"/>
    <w:rsid w:val="0033397E"/>
    <w:rsid w:val="00340CC3"/>
    <w:rsid w:val="00357317"/>
    <w:rsid w:val="003573F4"/>
    <w:rsid w:val="00357B68"/>
    <w:rsid w:val="003657A5"/>
    <w:rsid w:val="00377D43"/>
    <w:rsid w:val="00385373"/>
    <w:rsid w:val="003859BA"/>
    <w:rsid w:val="00387591"/>
    <w:rsid w:val="00387AB5"/>
    <w:rsid w:val="00391AB5"/>
    <w:rsid w:val="003930BB"/>
    <w:rsid w:val="003A4DAA"/>
    <w:rsid w:val="003A5D91"/>
    <w:rsid w:val="003B460D"/>
    <w:rsid w:val="003B5A5E"/>
    <w:rsid w:val="003C568B"/>
    <w:rsid w:val="003C6F22"/>
    <w:rsid w:val="003D6473"/>
    <w:rsid w:val="003E15FA"/>
    <w:rsid w:val="003F370C"/>
    <w:rsid w:val="003F5521"/>
    <w:rsid w:val="003F699A"/>
    <w:rsid w:val="00410EC6"/>
    <w:rsid w:val="0041258C"/>
    <w:rsid w:val="004147A6"/>
    <w:rsid w:val="00430AF7"/>
    <w:rsid w:val="00431665"/>
    <w:rsid w:val="00431B3C"/>
    <w:rsid w:val="004375BF"/>
    <w:rsid w:val="00442F86"/>
    <w:rsid w:val="004446E6"/>
    <w:rsid w:val="00446516"/>
    <w:rsid w:val="00452128"/>
    <w:rsid w:val="004533A4"/>
    <w:rsid w:val="00457067"/>
    <w:rsid w:val="00462CA0"/>
    <w:rsid w:val="0046501B"/>
    <w:rsid w:val="004717AB"/>
    <w:rsid w:val="00483B17"/>
    <w:rsid w:val="0048659C"/>
    <w:rsid w:val="00497393"/>
    <w:rsid w:val="004A3BD8"/>
    <w:rsid w:val="004A66FB"/>
    <w:rsid w:val="004A7C56"/>
    <w:rsid w:val="004B09C9"/>
    <w:rsid w:val="004B7C5D"/>
    <w:rsid w:val="004C1E0D"/>
    <w:rsid w:val="004D3679"/>
    <w:rsid w:val="004D3D1C"/>
    <w:rsid w:val="004D747F"/>
    <w:rsid w:val="005111AB"/>
    <w:rsid w:val="0052656B"/>
    <w:rsid w:val="00536345"/>
    <w:rsid w:val="00540038"/>
    <w:rsid w:val="00544856"/>
    <w:rsid w:val="00544D57"/>
    <w:rsid w:val="005553C3"/>
    <w:rsid w:val="00567ACA"/>
    <w:rsid w:val="0057474B"/>
    <w:rsid w:val="00575D3E"/>
    <w:rsid w:val="00580531"/>
    <w:rsid w:val="005832A4"/>
    <w:rsid w:val="00583B48"/>
    <w:rsid w:val="00586056"/>
    <w:rsid w:val="00586C84"/>
    <w:rsid w:val="00595E4B"/>
    <w:rsid w:val="005A0827"/>
    <w:rsid w:val="005A427F"/>
    <w:rsid w:val="005C14A4"/>
    <w:rsid w:val="005D25DA"/>
    <w:rsid w:val="005D3B83"/>
    <w:rsid w:val="005E05B1"/>
    <w:rsid w:val="005E130F"/>
    <w:rsid w:val="005F3357"/>
    <w:rsid w:val="00610FC8"/>
    <w:rsid w:val="00615BD2"/>
    <w:rsid w:val="00615DED"/>
    <w:rsid w:val="00632910"/>
    <w:rsid w:val="00633210"/>
    <w:rsid w:val="00634B58"/>
    <w:rsid w:val="006447A4"/>
    <w:rsid w:val="00661B3E"/>
    <w:rsid w:val="00665219"/>
    <w:rsid w:val="00665C42"/>
    <w:rsid w:val="00667B1F"/>
    <w:rsid w:val="00670B37"/>
    <w:rsid w:val="00674470"/>
    <w:rsid w:val="0067481E"/>
    <w:rsid w:val="00674F71"/>
    <w:rsid w:val="00680844"/>
    <w:rsid w:val="00681B23"/>
    <w:rsid w:val="00692B13"/>
    <w:rsid w:val="0069500B"/>
    <w:rsid w:val="006A256D"/>
    <w:rsid w:val="006A3D31"/>
    <w:rsid w:val="006A7B28"/>
    <w:rsid w:val="006C1436"/>
    <w:rsid w:val="006C7D3F"/>
    <w:rsid w:val="006C7E00"/>
    <w:rsid w:val="006D054A"/>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34C"/>
    <w:rsid w:val="00764A65"/>
    <w:rsid w:val="00772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E4BDA"/>
    <w:rsid w:val="007E7120"/>
    <w:rsid w:val="007F1D40"/>
    <w:rsid w:val="007F3AA0"/>
    <w:rsid w:val="007F4C15"/>
    <w:rsid w:val="007F4F2B"/>
    <w:rsid w:val="007F7ADB"/>
    <w:rsid w:val="00811EF2"/>
    <w:rsid w:val="0081634F"/>
    <w:rsid w:val="00816890"/>
    <w:rsid w:val="0081788D"/>
    <w:rsid w:val="008219B3"/>
    <w:rsid w:val="008246F4"/>
    <w:rsid w:val="00824EDA"/>
    <w:rsid w:val="00833770"/>
    <w:rsid w:val="0083614B"/>
    <w:rsid w:val="008374C0"/>
    <w:rsid w:val="008401B6"/>
    <w:rsid w:val="008421EC"/>
    <w:rsid w:val="008473E6"/>
    <w:rsid w:val="00857FF5"/>
    <w:rsid w:val="008647CD"/>
    <w:rsid w:val="00865556"/>
    <w:rsid w:val="00865E22"/>
    <w:rsid w:val="00867825"/>
    <w:rsid w:val="008751D7"/>
    <w:rsid w:val="00875254"/>
    <w:rsid w:val="00876B2D"/>
    <w:rsid w:val="00876B9D"/>
    <w:rsid w:val="0088287D"/>
    <w:rsid w:val="00890026"/>
    <w:rsid w:val="008918CD"/>
    <w:rsid w:val="00894C67"/>
    <w:rsid w:val="00896274"/>
    <w:rsid w:val="008978B9"/>
    <w:rsid w:val="008A3D28"/>
    <w:rsid w:val="008A5094"/>
    <w:rsid w:val="008A673F"/>
    <w:rsid w:val="008B04EA"/>
    <w:rsid w:val="008B67F1"/>
    <w:rsid w:val="008C04FA"/>
    <w:rsid w:val="008C0A74"/>
    <w:rsid w:val="008C35CC"/>
    <w:rsid w:val="008D04C5"/>
    <w:rsid w:val="008E16DA"/>
    <w:rsid w:val="008E3D20"/>
    <w:rsid w:val="008E55E0"/>
    <w:rsid w:val="008F38DE"/>
    <w:rsid w:val="008F419D"/>
    <w:rsid w:val="0090279D"/>
    <w:rsid w:val="00904044"/>
    <w:rsid w:val="00913646"/>
    <w:rsid w:val="00922889"/>
    <w:rsid w:val="009228A8"/>
    <w:rsid w:val="00925DC2"/>
    <w:rsid w:val="009261B9"/>
    <w:rsid w:val="00931A9A"/>
    <w:rsid w:val="00940D2A"/>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DC4"/>
    <w:rsid w:val="00A0023E"/>
    <w:rsid w:val="00A01F9F"/>
    <w:rsid w:val="00A035A1"/>
    <w:rsid w:val="00A0388F"/>
    <w:rsid w:val="00A1171F"/>
    <w:rsid w:val="00A117DC"/>
    <w:rsid w:val="00A11F8F"/>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935AC"/>
    <w:rsid w:val="00A96330"/>
    <w:rsid w:val="00AA511B"/>
    <w:rsid w:val="00AC32F5"/>
    <w:rsid w:val="00AC494C"/>
    <w:rsid w:val="00AE1909"/>
    <w:rsid w:val="00AE4033"/>
    <w:rsid w:val="00AE6EE6"/>
    <w:rsid w:val="00AE77E5"/>
    <w:rsid w:val="00AE7884"/>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7896"/>
    <w:rsid w:val="00B47D4C"/>
    <w:rsid w:val="00B5249E"/>
    <w:rsid w:val="00B5452A"/>
    <w:rsid w:val="00B616CF"/>
    <w:rsid w:val="00B806AE"/>
    <w:rsid w:val="00B830F8"/>
    <w:rsid w:val="00B83F1F"/>
    <w:rsid w:val="00B84106"/>
    <w:rsid w:val="00B92B05"/>
    <w:rsid w:val="00B92FBE"/>
    <w:rsid w:val="00B942E0"/>
    <w:rsid w:val="00B97F4F"/>
    <w:rsid w:val="00BB0F01"/>
    <w:rsid w:val="00BC364F"/>
    <w:rsid w:val="00BD1501"/>
    <w:rsid w:val="00BE0965"/>
    <w:rsid w:val="00BE187B"/>
    <w:rsid w:val="00BE1A34"/>
    <w:rsid w:val="00BE3060"/>
    <w:rsid w:val="00BE4678"/>
    <w:rsid w:val="00BF5EFE"/>
    <w:rsid w:val="00C01CD2"/>
    <w:rsid w:val="00C021B6"/>
    <w:rsid w:val="00C06F22"/>
    <w:rsid w:val="00C11E7E"/>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468A"/>
    <w:rsid w:val="00D374EE"/>
    <w:rsid w:val="00D43A2F"/>
    <w:rsid w:val="00D513C2"/>
    <w:rsid w:val="00D51D10"/>
    <w:rsid w:val="00D527CB"/>
    <w:rsid w:val="00D557E5"/>
    <w:rsid w:val="00D55C6F"/>
    <w:rsid w:val="00D57017"/>
    <w:rsid w:val="00D624C5"/>
    <w:rsid w:val="00D663A7"/>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E5016"/>
    <w:rsid w:val="00DF0E2A"/>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4795"/>
    <w:rsid w:val="00E57F10"/>
    <w:rsid w:val="00E6248F"/>
    <w:rsid w:val="00E65074"/>
    <w:rsid w:val="00E6523B"/>
    <w:rsid w:val="00E66A3D"/>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9A432D-C498-4111-A021-85483EBABF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1645</TotalTime>
  <Pages>7</Pages>
  <Words>1412</Words>
  <Characters>8049</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Tekla Murvanidze</cp:lastModifiedBy>
  <cp:revision>192</cp:revision>
  <cp:lastPrinted>2015-07-27T06:36:00Z</cp:lastPrinted>
  <dcterms:created xsi:type="dcterms:W3CDTF">2017-02-28T15:04:00Z</dcterms:created>
  <dcterms:modified xsi:type="dcterms:W3CDTF">2020-11-11T12:19:00Z</dcterms:modified>
</cp:coreProperties>
</file>