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40607BD" w:rsidR="009815C7" w:rsidRPr="007B0071" w:rsidRDefault="006005A1" w:rsidP="00373F3E">
      <w:pPr>
        <w:spacing w:after="0" w:line="240" w:lineRule="auto"/>
        <w:jc w:val="center"/>
        <w:rPr>
          <w:rFonts w:ascii="Sylfaen" w:hAnsi="Sylfaen" w:cs="Sylfaen"/>
          <w:b/>
          <w:lang w:val="ka-GE"/>
        </w:rPr>
      </w:pPr>
      <w:r w:rsidRPr="006005A1">
        <w:rPr>
          <w:rFonts w:ascii="Sylfaen" w:hAnsi="Sylfaen" w:cs="Sylfaen"/>
          <w:b/>
          <w:lang w:val="ka-GE"/>
        </w:rPr>
        <w:t xml:space="preserve">მამასახლისოვის ქუჩის წყალარინებისა და შროშის ქუჩის წყალმომარაგების ქსელების </w:t>
      </w:r>
      <w:r w:rsidR="00F94013" w:rsidRPr="00F94013">
        <w:rPr>
          <w:rFonts w:ascii="Sylfaen" w:hAnsi="Sylfaen" w:cs="Sylfaen"/>
          <w:b/>
          <w:lang w:val="ka-GE"/>
        </w:rPr>
        <w:t xml:space="preserve">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B20A071"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005A1" w:rsidRPr="006005A1">
        <w:rPr>
          <w:rFonts w:ascii="Sylfaen" w:hAnsi="Sylfaen" w:cs="Sylfaen"/>
          <w:lang w:val="ka-GE"/>
        </w:rPr>
        <w:t xml:space="preserve">მამასახლისოვის ქუჩის წყალარინებისა და შროშის ქუჩის წყალმომარაგების ქსელების </w:t>
      </w:r>
      <w:r w:rsidR="008D3CB4" w:rsidRPr="008D3CB4">
        <w:rPr>
          <w:rFonts w:ascii="Sylfaen" w:hAnsi="Sylfaen" w:cs="Sylfaen"/>
          <w:lang w:val="ka-GE"/>
        </w:rPr>
        <w:t xml:space="preserve">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FCD1D69" w:rsidR="00DB5C8D" w:rsidRPr="006005A1" w:rsidRDefault="006005A1" w:rsidP="00696A50">
      <w:pPr>
        <w:spacing w:after="0" w:line="240" w:lineRule="auto"/>
        <w:jc w:val="both"/>
        <w:rPr>
          <w:rFonts w:ascii="Sylfaen" w:hAnsi="Sylfaen" w:cs="Sylfaen"/>
          <w:lang w:val="ka-GE"/>
        </w:rPr>
      </w:pPr>
      <w:r w:rsidRPr="006005A1">
        <w:rPr>
          <w:rFonts w:ascii="Sylfaen" w:hAnsi="Sylfaen" w:cs="Sylfaen"/>
          <w:lang w:val="ka-GE"/>
        </w:rPr>
        <w:t xml:space="preserve">მამასახლისოვის ქუჩის წყალარინებისა და შროშის ქუჩის წყალმომარაგების ქსელების </w:t>
      </w:r>
      <w:r w:rsidR="00185431" w:rsidRPr="008D3CB4">
        <w:rPr>
          <w:rFonts w:ascii="Sylfaen" w:hAnsi="Sylfaen" w:cs="Sylfaen"/>
          <w:lang w:val="ka-GE"/>
        </w:rPr>
        <w:t>რეაბილიტაციის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3B88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005A1">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D77EAE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Pr="00C32F5D">
        <w:rPr>
          <w:rFonts w:ascii="Sylfaen" w:hAnsi="Sylfaen" w:cs="Sylfaen"/>
          <w:b/>
          <w:sz w:val="20"/>
          <w:szCs w:val="20"/>
          <w:lang w:val="ka-GE"/>
        </w:rPr>
        <w:t xml:space="preserve">2020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005A1">
        <w:rPr>
          <w:rFonts w:ascii="Sylfaen" w:hAnsi="Sylfaen" w:cs="Sylfaen"/>
          <w:b/>
          <w:sz w:val="20"/>
          <w:szCs w:val="20"/>
          <w:lang w:val="ka-GE"/>
        </w:rPr>
        <w:t>18 დეკემბერი, 16</w:t>
      </w:r>
      <w:bookmarkStart w:id="1" w:name="_GoBack"/>
      <w:bookmarkEnd w:id="1"/>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1BA3F" w14:textId="77777777" w:rsidR="009B7165" w:rsidRDefault="009B7165" w:rsidP="007902EA">
      <w:pPr>
        <w:spacing w:after="0" w:line="240" w:lineRule="auto"/>
      </w:pPr>
      <w:r>
        <w:separator/>
      </w:r>
    </w:p>
  </w:endnote>
  <w:endnote w:type="continuationSeparator" w:id="0">
    <w:p w14:paraId="634BED05" w14:textId="77777777" w:rsidR="009B7165" w:rsidRDefault="009B716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DB0E9C1" w:rsidR="004A3BD8" w:rsidRDefault="004A3BD8">
        <w:pPr>
          <w:pStyle w:val="Footer"/>
          <w:jc w:val="right"/>
        </w:pPr>
        <w:r>
          <w:fldChar w:fldCharType="begin"/>
        </w:r>
        <w:r>
          <w:instrText xml:space="preserve"> PAGE   \* MERGEFORMAT </w:instrText>
        </w:r>
        <w:r>
          <w:fldChar w:fldCharType="separate"/>
        </w:r>
        <w:r w:rsidR="006005A1">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F4BE3" w14:textId="77777777" w:rsidR="009B7165" w:rsidRDefault="009B7165" w:rsidP="007902EA">
      <w:pPr>
        <w:spacing w:after="0" w:line="240" w:lineRule="auto"/>
      </w:pPr>
      <w:r>
        <w:separator/>
      </w:r>
    </w:p>
  </w:footnote>
  <w:footnote w:type="continuationSeparator" w:id="0">
    <w:p w14:paraId="18694225" w14:textId="77777777" w:rsidR="009B7165" w:rsidRDefault="009B716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9BC8C-BEAD-4287-BDBA-53EACBBA1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6</Pages>
  <Words>1094</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248</cp:revision>
  <cp:lastPrinted>2015-07-27T06:36:00Z</cp:lastPrinted>
  <dcterms:created xsi:type="dcterms:W3CDTF">2017-02-28T15:04:00Z</dcterms:created>
  <dcterms:modified xsi:type="dcterms:W3CDTF">2020-12-11T13:00:00Z</dcterms:modified>
</cp:coreProperties>
</file>