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E2C4057" w:rsidR="009815C7" w:rsidRPr="007B0071" w:rsidRDefault="0028544D" w:rsidP="00373F3E">
      <w:pPr>
        <w:spacing w:after="0" w:line="240" w:lineRule="auto"/>
        <w:jc w:val="center"/>
        <w:rPr>
          <w:rFonts w:ascii="Sylfaen" w:hAnsi="Sylfaen" w:cs="Sylfaen"/>
          <w:b/>
          <w:lang w:val="ka-GE"/>
        </w:rPr>
      </w:pPr>
      <w:r>
        <w:rPr>
          <w:rFonts w:ascii="Sylfaen" w:hAnsi="Sylfaen" w:cs="Sylfaen"/>
          <w:b/>
          <w:lang w:val="ka-GE"/>
        </w:rPr>
        <w:t xml:space="preserve">ფეიქრების ქ. N14-ის მიმდებარედ, სენდვიჩპანელების ბლოკებისგან შემდგარი საოფისე და სასაწყობე შენობის </w:t>
      </w:r>
      <w:r w:rsidR="00F76E37">
        <w:rPr>
          <w:rFonts w:ascii="Sylfaen" w:hAnsi="Sylfaen" w:cs="Sylfaen"/>
          <w:b/>
          <w:lang w:val="ka-GE"/>
        </w:rPr>
        <w:t>სარემონტო</w:t>
      </w:r>
      <w:r w:rsidR="00327C90">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06F0C2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76E37" w:rsidRPr="00F76E37">
        <w:rPr>
          <w:rFonts w:ascii="Sylfaen" w:hAnsi="Sylfaen" w:cs="Sylfaen"/>
          <w:lang w:val="ka-GE"/>
        </w:rPr>
        <w:t xml:space="preserve">ფეიქრების ქ. N14-ის მიმდებარედ, სენდვიჩპანელების ბლოკებისგან შემდგარი საოფისე და სასაწყობე შენობის </w:t>
      </w:r>
      <w:r w:rsidR="00F76E37">
        <w:rPr>
          <w:rFonts w:ascii="Sylfaen" w:hAnsi="Sylfaen" w:cs="Sylfaen"/>
          <w:lang w:val="ka-GE"/>
        </w:rPr>
        <w:t>სარემონტო</w:t>
      </w:r>
      <w:r w:rsidR="00F76E37" w:rsidRPr="00F76E37">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81DE76F" w:rsidR="00DB5C8D" w:rsidRPr="00696A50" w:rsidRDefault="00F76E37" w:rsidP="00696A50">
      <w:pPr>
        <w:spacing w:after="0" w:line="240" w:lineRule="auto"/>
        <w:jc w:val="both"/>
        <w:rPr>
          <w:rFonts w:ascii="Sylfaen" w:hAnsi="Sylfaen" w:cs="Sylfaen"/>
        </w:rPr>
      </w:pPr>
      <w:r w:rsidRPr="00F76E37">
        <w:rPr>
          <w:rFonts w:ascii="Sylfaen" w:hAnsi="Sylfaen" w:cs="Sylfaen"/>
          <w:lang w:val="ka-GE"/>
        </w:rPr>
        <w:t xml:space="preserve">ფეიქრების ქ. N14-ის მიმდებარედ, სენდვიჩპანელების ბლოკებისგან შემდგარი საოფისე და სასაწყობე შენობის </w:t>
      </w:r>
      <w:r>
        <w:rPr>
          <w:rFonts w:ascii="Sylfaen" w:hAnsi="Sylfaen" w:cs="Sylfaen"/>
          <w:lang w:val="ka-GE"/>
        </w:rPr>
        <w:t>სარემონტო</w:t>
      </w:r>
      <w:r w:rsidRPr="00F76E37">
        <w:rPr>
          <w:rFonts w:ascii="Sylfaen" w:hAnsi="Sylfaen" w:cs="Sylfaen"/>
          <w:lang w:val="ka-GE"/>
        </w:rPr>
        <w:t xml:space="preserve"> </w:t>
      </w:r>
      <w:r w:rsidR="00327C90">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49563C">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685554C"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F7B4B">
        <w:rPr>
          <w:rFonts w:ascii="Sylfaen" w:hAnsi="Sylfaen"/>
          <w:lang w:val="ka-GE"/>
        </w:rPr>
        <w:t xml:space="preserve">გლდანი - ნაძალადევის </w:t>
      </w:r>
      <w:r>
        <w:rPr>
          <w:rFonts w:ascii="Sylfaen" w:hAnsi="Sylfaen"/>
          <w:lang w:val="ka-GE"/>
        </w:rPr>
        <w:t>რაიონში</w:t>
      </w:r>
      <w:r w:rsidR="00696A50">
        <w:rPr>
          <w:rFonts w:ascii="Sylfaen" w:hAnsi="Sylfaen"/>
        </w:rPr>
        <w:t>;</w:t>
      </w:r>
    </w:p>
    <w:p w14:paraId="1E3773B6" w14:textId="47FF5FE8"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 xml:space="preserve">განისაზღვრება </w:t>
      </w:r>
      <w:r w:rsidR="00A539A4">
        <w:rPr>
          <w:rFonts w:ascii="Sylfaen" w:hAnsi="Sylfaen"/>
          <w:b/>
          <w:color w:val="FF0000"/>
          <w:u w:val="single"/>
          <w:lang w:val="ka-GE"/>
        </w:rPr>
        <w:t>2021 წლის 5 აპრილიდან 26</w:t>
      </w:r>
      <w:bookmarkStart w:id="0" w:name="_GoBack"/>
      <w:bookmarkEnd w:id="0"/>
      <w:r w:rsidR="007A2401" w:rsidRPr="007A2401">
        <w:rPr>
          <w:rFonts w:ascii="Sylfaen" w:hAnsi="Sylfaen"/>
          <w:b/>
          <w:color w:val="FF0000"/>
          <w:u w:val="single"/>
          <w:lang w:val="ka-GE"/>
        </w:rPr>
        <w:t xml:space="preserve"> აპრილამდე.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23403A8"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20</w:t>
      </w:r>
      <w:r w:rsidRPr="007A2401">
        <w:rPr>
          <w:rFonts w:asciiTheme="minorHAnsi" w:hAnsiTheme="minorHAnsi" w:cstheme="minorHAnsi"/>
          <w:b/>
          <w:sz w:val="20"/>
          <w:szCs w:val="20"/>
          <w:lang w:val="ka-GE"/>
        </w:rPr>
        <w:t>2</w:t>
      </w:r>
      <w:r w:rsidR="007A2401">
        <w:rPr>
          <w:rFonts w:asciiTheme="minorHAnsi" w:hAnsiTheme="minorHAnsi" w:cstheme="minorHAnsi"/>
          <w:b/>
          <w:sz w:val="20"/>
          <w:szCs w:val="20"/>
          <w:lang w:val="ka-GE"/>
        </w:rPr>
        <w:t>1</w:t>
      </w:r>
      <w:r w:rsidRPr="00820CFD">
        <w:rPr>
          <w:rFonts w:asciiTheme="minorHAnsi" w:hAnsiTheme="minorHAnsi" w:cstheme="minorHAnsi"/>
          <w:b/>
          <w:sz w:val="20"/>
          <w:szCs w:val="20"/>
          <w:lang w:val="ka-GE"/>
        </w:rPr>
        <w:t xml:space="preserve"> </w:t>
      </w:r>
      <w:r w:rsidRPr="007A2401">
        <w:rPr>
          <w:rFonts w:asciiTheme="minorHAnsi" w:hAnsiTheme="minorHAnsi" w:cstheme="minorHAnsi"/>
          <w:b/>
          <w:sz w:val="20"/>
          <w:szCs w:val="20"/>
          <w:lang w:val="ka-GE"/>
        </w:rPr>
        <w:t>წლის</w:t>
      </w:r>
      <w:r w:rsidR="00A1047D" w:rsidRPr="00820CFD">
        <w:rPr>
          <w:rFonts w:asciiTheme="minorHAnsi" w:hAnsiTheme="minorHAnsi" w:cstheme="minorHAnsi"/>
          <w:b/>
          <w:sz w:val="20"/>
          <w:szCs w:val="20"/>
          <w:lang w:val="ka-GE"/>
        </w:rPr>
        <w:t xml:space="preserve"> </w:t>
      </w:r>
      <w:r w:rsidR="007A2401">
        <w:rPr>
          <w:rFonts w:asciiTheme="minorHAnsi" w:hAnsiTheme="minorHAnsi" w:cstheme="minorHAnsi"/>
          <w:b/>
          <w:sz w:val="20"/>
          <w:szCs w:val="20"/>
          <w:lang w:val="ka-GE"/>
        </w:rPr>
        <w:t>2 აპრილი</w:t>
      </w:r>
      <w:r w:rsidRPr="00820CFD">
        <w:rPr>
          <w:rFonts w:asciiTheme="minorHAnsi" w:hAnsiTheme="minorHAnsi" w:cstheme="minorHAnsi"/>
          <w:b/>
          <w:sz w:val="20"/>
          <w:szCs w:val="20"/>
          <w:lang w:val="ka-GE"/>
        </w:rPr>
        <w:t>, 1</w:t>
      </w:r>
      <w:r w:rsidR="007A2401">
        <w:rPr>
          <w:rFonts w:asciiTheme="minorHAnsi" w:hAnsiTheme="minorHAnsi" w:cstheme="minorHAnsi"/>
          <w:b/>
          <w:sz w:val="20"/>
          <w:szCs w:val="20"/>
          <w:lang w:val="ka-GE"/>
        </w:rPr>
        <w:t>7</w:t>
      </w:r>
      <w:r w:rsidRPr="00820CFD">
        <w:rPr>
          <w:rFonts w:asciiTheme="minorHAnsi" w:hAnsiTheme="minorHAnsi" w:cstheme="minorHAnsi"/>
          <w:b/>
          <w:sz w:val="20"/>
          <w:szCs w:val="20"/>
          <w:lang w:val="ka-GE"/>
        </w:rPr>
        <w:t xml:space="preserve">:00 </w:t>
      </w:r>
      <w:r w:rsidRPr="007A2401">
        <w:rPr>
          <w:rFonts w:asciiTheme="minorHAnsi" w:hAnsiTheme="minorHAnsi" w:cstheme="minorHAnsi"/>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lastRenderedPageBreak/>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lastRenderedPageBreak/>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C7285" w14:textId="77777777" w:rsidR="00512D1E" w:rsidRDefault="00512D1E" w:rsidP="007902EA">
      <w:pPr>
        <w:spacing w:after="0" w:line="240" w:lineRule="auto"/>
      </w:pPr>
      <w:r>
        <w:separator/>
      </w:r>
    </w:p>
  </w:endnote>
  <w:endnote w:type="continuationSeparator" w:id="0">
    <w:p w14:paraId="7B8F194B" w14:textId="77777777" w:rsidR="00512D1E" w:rsidRDefault="00512D1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2B81F36" w:rsidR="004A3BD8" w:rsidRDefault="004A3BD8">
        <w:pPr>
          <w:pStyle w:val="Footer"/>
          <w:jc w:val="right"/>
        </w:pPr>
        <w:r>
          <w:fldChar w:fldCharType="begin"/>
        </w:r>
        <w:r>
          <w:instrText xml:space="preserve"> PAGE   \* MERGEFORMAT </w:instrText>
        </w:r>
        <w:r>
          <w:fldChar w:fldCharType="separate"/>
        </w:r>
        <w:r w:rsidR="00A539A4">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F49E0" w14:textId="77777777" w:rsidR="00512D1E" w:rsidRDefault="00512D1E" w:rsidP="007902EA">
      <w:pPr>
        <w:spacing w:after="0" w:line="240" w:lineRule="auto"/>
      </w:pPr>
      <w:r>
        <w:separator/>
      </w:r>
    </w:p>
  </w:footnote>
  <w:footnote w:type="continuationSeparator" w:id="0">
    <w:p w14:paraId="746D49F0" w14:textId="77777777" w:rsidR="00512D1E" w:rsidRDefault="00512D1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A3B"/>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544D"/>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12D1E"/>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5F7B4B"/>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9A4"/>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18B0"/>
    <w:rsid w:val="00F732E4"/>
    <w:rsid w:val="00F75728"/>
    <w:rsid w:val="00F761D0"/>
    <w:rsid w:val="00F76E37"/>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A21D6-8BA6-4D63-A5E8-D391C1895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5</Pages>
  <Words>1018</Words>
  <Characters>5805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229</cp:revision>
  <cp:lastPrinted>2015-07-27T06:36:00Z</cp:lastPrinted>
  <dcterms:created xsi:type="dcterms:W3CDTF">2017-02-28T15:04:00Z</dcterms:created>
  <dcterms:modified xsi:type="dcterms:W3CDTF">2021-03-26T14:05:00Z</dcterms:modified>
</cp:coreProperties>
</file>